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E0DE1" w14:textId="58A2CE60" w:rsidR="00F176DE" w:rsidRPr="00F176DE" w:rsidRDefault="00F176DE">
      <w:pPr>
        <w:tabs>
          <w:tab w:val="left" w:pos="1581"/>
          <w:tab w:val="left" w:pos="3464"/>
          <w:tab w:val="left" w:pos="3960"/>
        </w:tabs>
        <w:spacing w:before="98"/>
        <w:ind w:right="797"/>
        <w:jc w:val="center"/>
        <w:rPr>
          <w:sz w:val="16"/>
          <w:szCs w:val="1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3023C">
        <w:rPr>
          <w:b/>
          <w:sz w:val="28"/>
          <w:szCs w:val="28"/>
        </w:rPr>
        <w:t xml:space="preserve">    </w:t>
      </w:r>
      <w:bookmarkStart w:id="0" w:name="_GoBack"/>
      <w:bookmarkEnd w:id="0"/>
      <w:r w:rsidRPr="00F176DE">
        <w:rPr>
          <w:sz w:val="16"/>
          <w:szCs w:val="16"/>
        </w:rPr>
        <w:t>Приложение</w:t>
      </w:r>
      <w:r w:rsidR="0043023C">
        <w:rPr>
          <w:sz w:val="16"/>
          <w:szCs w:val="16"/>
        </w:rPr>
        <w:t xml:space="preserve"> 1</w:t>
      </w:r>
      <w:r w:rsidRPr="00F176DE">
        <w:rPr>
          <w:sz w:val="16"/>
          <w:szCs w:val="16"/>
        </w:rPr>
        <w:t xml:space="preserve"> к Порядку проведения мониторинга</w:t>
      </w:r>
    </w:p>
    <w:p w14:paraId="1BF74662" w14:textId="77777777" w:rsidR="00F176DE" w:rsidRPr="00F176DE" w:rsidRDefault="00F176DE" w:rsidP="00F176DE">
      <w:pPr>
        <w:tabs>
          <w:tab w:val="left" w:pos="1581"/>
          <w:tab w:val="left" w:pos="3464"/>
          <w:tab w:val="left" w:pos="3960"/>
        </w:tabs>
        <w:spacing w:before="98"/>
        <w:ind w:left="5040" w:right="-46"/>
        <w:jc w:val="center"/>
        <w:rPr>
          <w:sz w:val="16"/>
          <w:szCs w:val="16"/>
        </w:rPr>
      </w:pPr>
      <w:r w:rsidRPr="00F176DE">
        <w:rPr>
          <w:sz w:val="16"/>
          <w:szCs w:val="16"/>
        </w:rPr>
        <w:tab/>
      </w:r>
      <w:r w:rsidRPr="00F176DE">
        <w:rPr>
          <w:sz w:val="16"/>
          <w:szCs w:val="16"/>
        </w:rPr>
        <w:tab/>
      </w:r>
      <w:r w:rsidRPr="00F176DE">
        <w:rPr>
          <w:sz w:val="16"/>
          <w:szCs w:val="16"/>
        </w:rPr>
        <w:tab/>
      </w:r>
      <w:r w:rsidRPr="00F176DE">
        <w:rPr>
          <w:sz w:val="16"/>
          <w:szCs w:val="16"/>
        </w:rPr>
        <w:tab/>
      </w:r>
      <w:r w:rsidRPr="00F176DE">
        <w:rPr>
          <w:sz w:val="16"/>
          <w:szCs w:val="16"/>
        </w:rPr>
        <w:tab/>
        <w:t xml:space="preserve">           оценки качества дошкольного образования в      </w:t>
      </w:r>
    </w:p>
    <w:p w14:paraId="7853E8AD" w14:textId="77777777" w:rsidR="00F176DE" w:rsidRPr="00F176DE" w:rsidRDefault="00F176DE" w:rsidP="00F176DE">
      <w:pPr>
        <w:tabs>
          <w:tab w:val="left" w:pos="1581"/>
          <w:tab w:val="left" w:pos="3464"/>
          <w:tab w:val="left" w:pos="3960"/>
        </w:tabs>
        <w:spacing w:before="98"/>
        <w:ind w:left="5040" w:right="-46"/>
        <w:jc w:val="center"/>
        <w:rPr>
          <w:sz w:val="16"/>
          <w:szCs w:val="16"/>
        </w:rPr>
      </w:pPr>
      <w:r w:rsidRPr="00F176DE">
        <w:rPr>
          <w:sz w:val="16"/>
          <w:szCs w:val="16"/>
        </w:rPr>
        <w:t xml:space="preserve">                                                                                                      Симферопольском районе Республике Крым</w:t>
      </w:r>
    </w:p>
    <w:p w14:paraId="46123533" w14:textId="77777777" w:rsidR="00F176DE" w:rsidRDefault="00F176DE">
      <w:pPr>
        <w:tabs>
          <w:tab w:val="left" w:pos="1581"/>
          <w:tab w:val="left" w:pos="3464"/>
          <w:tab w:val="left" w:pos="3960"/>
        </w:tabs>
        <w:spacing w:before="98"/>
        <w:ind w:right="797"/>
        <w:jc w:val="center"/>
        <w:rPr>
          <w:b/>
          <w:sz w:val="28"/>
          <w:szCs w:val="28"/>
        </w:rPr>
      </w:pPr>
    </w:p>
    <w:p w14:paraId="438FC536" w14:textId="77777777" w:rsidR="0075562B" w:rsidRPr="007D5162" w:rsidRDefault="00604659">
      <w:pPr>
        <w:tabs>
          <w:tab w:val="left" w:pos="1581"/>
          <w:tab w:val="left" w:pos="3464"/>
          <w:tab w:val="left" w:pos="3960"/>
        </w:tabs>
        <w:spacing w:before="98"/>
        <w:ind w:right="797"/>
        <w:jc w:val="center"/>
        <w:rPr>
          <w:b/>
          <w:sz w:val="28"/>
          <w:szCs w:val="28"/>
        </w:rPr>
      </w:pPr>
      <w:r w:rsidRPr="007D5162">
        <w:rPr>
          <w:b/>
          <w:sz w:val="28"/>
          <w:szCs w:val="28"/>
        </w:rPr>
        <w:t>Итоговый отчет</w:t>
      </w:r>
      <w:r w:rsidRPr="007D5162">
        <w:rPr>
          <w:b/>
          <w:spacing w:val="44"/>
          <w:sz w:val="28"/>
          <w:szCs w:val="28"/>
        </w:rPr>
        <w:t xml:space="preserve"> </w:t>
      </w:r>
      <w:r w:rsidRPr="007D5162">
        <w:rPr>
          <w:b/>
          <w:sz w:val="28"/>
          <w:szCs w:val="28"/>
        </w:rPr>
        <w:t>"</w:t>
      </w:r>
      <w:r w:rsidR="00F176DE">
        <w:rPr>
          <w:b/>
          <w:sz w:val="28"/>
          <w:szCs w:val="28"/>
          <w:u w:val="single" w:color="232323"/>
        </w:rPr>
        <w:t>20</w:t>
      </w:r>
      <w:r w:rsidR="007D5162">
        <w:rPr>
          <w:b/>
          <w:w w:val="105"/>
          <w:sz w:val="28"/>
          <w:szCs w:val="28"/>
          <w:u w:val="single" w:color="232323"/>
        </w:rPr>
        <w:t xml:space="preserve">"июня </w:t>
      </w:r>
      <w:r w:rsidRPr="007D5162">
        <w:rPr>
          <w:b/>
          <w:w w:val="105"/>
          <w:sz w:val="28"/>
          <w:szCs w:val="28"/>
        </w:rPr>
        <w:t>202</w:t>
      </w:r>
      <w:r w:rsidR="007D5162">
        <w:rPr>
          <w:b/>
          <w:w w:val="105"/>
          <w:sz w:val="28"/>
          <w:szCs w:val="28"/>
        </w:rPr>
        <w:t>2</w:t>
      </w:r>
      <w:r w:rsidRPr="007D5162">
        <w:rPr>
          <w:b/>
          <w:w w:val="105"/>
          <w:sz w:val="28"/>
          <w:szCs w:val="28"/>
        </w:rPr>
        <w:t>г.</w:t>
      </w:r>
    </w:p>
    <w:p w14:paraId="7D8D80BB" w14:textId="77777777" w:rsidR="0075562B" w:rsidRPr="007D5162" w:rsidRDefault="00F176DE">
      <w:pPr>
        <w:spacing w:before="16" w:after="12"/>
        <w:ind w:left="4059"/>
        <w:rPr>
          <w:b/>
          <w:sz w:val="28"/>
          <w:szCs w:val="28"/>
        </w:rPr>
      </w:pPr>
      <w:r>
        <w:rPr>
          <w:b/>
          <w:spacing w:val="6"/>
          <w:sz w:val="28"/>
          <w:szCs w:val="28"/>
        </w:rPr>
        <w:t>Симферопольский район Республики Крым</w:t>
      </w:r>
    </w:p>
    <w:tbl>
      <w:tblPr>
        <w:tblStyle w:val="a6"/>
        <w:tblW w:w="1523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680"/>
        <w:gridCol w:w="1071"/>
        <w:gridCol w:w="1315"/>
        <w:gridCol w:w="1315"/>
        <w:gridCol w:w="1122"/>
        <w:gridCol w:w="1336"/>
        <w:gridCol w:w="1287"/>
        <w:gridCol w:w="1315"/>
        <w:gridCol w:w="1054"/>
        <w:gridCol w:w="1089"/>
        <w:gridCol w:w="1054"/>
        <w:gridCol w:w="1032"/>
      </w:tblGrid>
      <w:tr w:rsidR="0075562B" w14:paraId="1A85A2D0" w14:textId="77777777" w:rsidTr="00663EBE">
        <w:trPr>
          <w:trHeight w:val="70"/>
        </w:trPr>
        <w:tc>
          <w:tcPr>
            <w:tcW w:w="568" w:type="dxa"/>
            <w:vMerge w:val="restart"/>
          </w:tcPr>
          <w:p w14:paraId="38907727" w14:textId="77777777" w:rsidR="0075562B" w:rsidRDefault="00604659">
            <w:pPr>
              <w:spacing w:before="16" w:after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680" w:type="dxa"/>
            <w:vMerge w:val="restart"/>
          </w:tcPr>
          <w:p w14:paraId="1937D854" w14:textId="77777777" w:rsidR="0075562B" w:rsidRDefault="0075562B">
            <w:pPr>
              <w:pStyle w:val="a7"/>
              <w:spacing w:before="16" w:after="12"/>
              <w:ind w:left="-104" w:firstLine="0"/>
              <w:rPr>
                <w:sz w:val="18"/>
                <w:szCs w:val="18"/>
              </w:rPr>
            </w:pPr>
          </w:p>
          <w:p w14:paraId="0E72DB18" w14:textId="77777777" w:rsidR="0075562B" w:rsidRDefault="0075562B">
            <w:pPr>
              <w:pStyle w:val="a7"/>
              <w:spacing w:before="16" w:after="12"/>
              <w:ind w:left="-104" w:firstLine="0"/>
              <w:rPr>
                <w:sz w:val="18"/>
                <w:szCs w:val="18"/>
              </w:rPr>
            </w:pPr>
          </w:p>
          <w:p w14:paraId="674BF39E" w14:textId="77777777" w:rsidR="0075562B" w:rsidRDefault="0075562B">
            <w:pPr>
              <w:pStyle w:val="a7"/>
              <w:spacing w:before="16" w:after="12"/>
              <w:ind w:left="-104" w:firstLine="0"/>
              <w:rPr>
                <w:sz w:val="18"/>
                <w:szCs w:val="18"/>
              </w:rPr>
            </w:pPr>
          </w:p>
          <w:p w14:paraId="67CDF4AC" w14:textId="77777777" w:rsidR="0075562B" w:rsidRDefault="00604659">
            <w:pPr>
              <w:pStyle w:val="a7"/>
              <w:spacing w:before="16" w:after="12"/>
              <w:ind w:left="-104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1.Наименование образовательной организации</w:t>
            </w:r>
          </w:p>
          <w:p w14:paraId="6330697C" w14:textId="77777777" w:rsidR="0075562B" w:rsidRDefault="00604659">
            <w:pPr>
              <w:pStyle w:val="a7"/>
              <w:spacing w:before="16" w:after="12"/>
              <w:ind w:left="-104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2.ФИО руководителя образовательной организации</w:t>
            </w:r>
          </w:p>
        </w:tc>
        <w:tc>
          <w:tcPr>
            <w:tcW w:w="12990" w:type="dxa"/>
            <w:gridSpan w:val="11"/>
          </w:tcPr>
          <w:p w14:paraId="534BB5AD" w14:textId="77777777" w:rsidR="0075562B" w:rsidRDefault="00604659">
            <w:pPr>
              <w:spacing w:before="16" w:after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баллов по показателям</w:t>
            </w:r>
          </w:p>
        </w:tc>
      </w:tr>
      <w:tr w:rsidR="00F176DE" w14:paraId="02DBF447" w14:textId="77777777" w:rsidTr="00663EBE">
        <w:trPr>
          <w:trHeight w:val="1430"/>
        </w:trPr>
        <w:tc>
          <w:tcPr>
            <w:tcW w:w="568" w:type="dxa"/>
            <w:vMerge/>
          </w:tcPr>
          <w:p w14:paraId="13C3CDCC" w14:textId="77777777" w:rsidR="0075562B" w:rsidRDefault="0075562B">
            <w:pPr>
              <w:spacing w:before="16" w:after="12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</w:tcPr>
          <w:p w14:paraId="59BAC27B" w14:textId="77777777" w:rsidR="0075562B" w:rsidRDefault="0075562B">
            <w:pPr>
              <w:spacing w:before="16" w:after="12"/>
              <w:rPr>
                <w:sz w:val="18"/>
                <w:szCs w:val="18"/>
              </w:rPr>
            </w:pPr>
          </w:p>
        </w:tc>
        <w:tc>
          <w:tcPr>
            <w:tcW w:w="1071" w:type="dxa"/>
          </w:tcPr>
          <w:p w14:paraId="6CC3CB70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образовательных программ дошкольного образования (Значение показателя: балл/%)</w:t>
            </w:r>
          </w:p>
        </w:tc>
        <w:tc>
          <w:tcPr>
            <w:tcW w:w="1315" w:type="dxa"/>
          </w:tcPr>
          <w:p w14:paraId="2E6070F7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документации по образовательной деятельности ДОО</w:t>
            </w:r>
          </w:p>
          <w:p w14:paraId="44DA6F26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(Значение показателя: балл/%)</w:t>
            </w:r>
          </w:p>
          <w:p w14:paraId="0AE6E039" w14:textId="77777777" w:rsidR="0075562B" w:rsidRDefault="0075562B">
            <w:pPr>
              <w:spacing w:before="16" w:after="12"/>
              <w:rPr>
                <w:sz w:val="18"/>
                <w:szCs w:val="18"/>
              </w:rPr>
            </w:pPr>
          </w:p>
        </w:tc>
        <w:tc>
          <w:tcPr>
            <w:tcW w:w="1315" w:type="dxa"/>
          </w:tcPr>
          <w:p w14:paraId="56348EE5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содержания образовательной деятельности в ДОУ с учетом реализации О.О. ФГОС ДО</w:t>
            </w:r>
          </w:p>
          <w:p w14:paraId="395ADD21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(Значение показателя: балл/%)</w:t>
            </w:r>
          </w:p>
        </w:tc>
        <w:tc>
          <w:tcPr>
            <w:tcW w:w="1122" w:type="dxa"/>
          </w:tcPr>
          <w:p w14:paraId="6DE21114" w14:textId="77777777" w:rsidR="0075562B" w:rsidRPr="00C42DD3" w:rsidRDefault="00604659">
            <w:pPr>
              <w:spacing w:before="16" w:after="12"/>
              <w:rPr>
                <w:i/>
                <w:color w:val="000000" w:themeColor="text1"/>
                <w:sz w:val="18"/>
                <w:szCs w:val="18"/>
              </w:rPr>
            </w:pPr>
            <w:r w:rsidRPr="00C42DD3">
              <w:rPr>
                <w:i/>
                <w:color w:val="000000" w:themeColor="text1"/>
                <w:sz w:val="18"/>
                <w:szCs w:val="18"/>
              </w:rPr>
              <w:t>По подготовке обучающихся высокого уровня</w:t>
            </w:r>
          </w:p>
          <w:p w14:paraId="14B62128" w14:textId="77777777" w:rsidR="0075562B" w:rsidRPr="00C42DD3" w:rsidRDefault="00604659">
            <w:pPr>
              <w:spacing w:before="16" w:after="12"/>
              <w:rPr>
                <w:i/>
                <w:color w:val="000000" w:themeColor="text1"/>
                <w:sz w:val="18"/>
                <w:szCs w:val="18"/>
              </w:rPr>
            </w:pPr>
            <w:r w:rsidRPr="00C42DD3">
              <w:rPr>
                <w:i/>
                <w:color w:val="000000" w:themeColor="text1"/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336" w:type="dxa"/>
          </w:tcPr>
          <w:p w14:paraId="2A22BCCC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образовательных условий</w:t>
            </w:r>
          </w:p>
          <w:p w14:paraId="11B1999B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287" w:type="dxa"/>
          </w:tcPr>
          <w:p w14:paraId="655E8B53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Взаимодействие с семьей</w:t>
            </w:r>
          </w:p>
          <w:p w14:paraId="7713DBF2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315" w:type="dxa"/>
          </w:tcPr>
          <w:p w14:paraId="4FE9C93A" w14:textId="77777777" w:rsidR="0075562B" w:rsidRPr="00C42DD3" w:rsidRDefault="00604659">
            <w:pPr>
              <w:spacing w:before="16" w:after="12"/>
              <w:rPr>
                <w:i/>
                <w:color w:val="000000" w:themeColor="text1"/>
                <w:sz w:val="18"/>
                <w:szCs w:val="18"/>
              </w:rPr>
            </w:pPr>
            <w:r w:rsidRPr="00C42DD3">
              <w:rPr>
                <w:i/>
                <w:color w:val="000000" w:themeColor="text1"/>
                <w:sz w:val="18"/>
                <w:szCs w:val="18"/>
              </w:rPr>
              <w:t>По условиям осуществления образовательной деятельности</w:t>
            </w:r>
          </w:p>
          <w:p w14:paraId="56D988B7" w14:textId="77777777" w:rsidR="0075562B" w:rsidRPr="00C42DD3" w:rsidRDefault="00604659">
            <w:pPr>
              <w:spacing w:before="16" w:after="12"/>
              <w:rPr>
                <w:i/>
                <w:color w:val="000000" w:themeColor="text1"/>
                <w:sz w:val="18"/>
                <w:szCs w:val="18"/>
              </w:rPr>
            </w:pPr>
            <w:r w:rsidRPr="00C42DD3">
              <w:rPr>
                <w:i/>
                <w:color w:val="000000" w:themeColor="text1"/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054" w:type="dxa"/>
          </w:tcPr>
          <w:p w14:paraId="725EBBBB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БЖД, здоровье, качество услуг по присмотру и уходу</w:t>
            </w:r>
          </w:p>
          <w:p w14:paraId="3754DA50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089" w:type="dxa"/>
          </w:tcPr>
          <w:p w14:paraId="4D47FFC3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качеством деятельности ДОУ</w:t>
            </w:r>
          </w:p>
          <w:p w14:paraId="5E2BA75E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054" w:type="dxa"/>
          </w:tcPr>
          <w:p w14:paraId="4BC09E95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баллов</w:t>
            </w:r>
          </w:p>
          <w:p w14:paraId="3790A760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(Значение показателя: балл/%)</w:t>
            </w:r>
          </w:p>
        </w:tc>
        <w:tc>
          <w:tcPr>
            <w:tcW w:w="1032" w:type="dxa"/>
          </w:tcPr>
          <w:p w14:paraId="4371E145" w14:textId="77777777" w:rsidR="0075562B" w:rsidRDefault="00604659">
            <w:pPr>
              <w:spacing w:before="16" w:after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</w:t>
            </w:r>
          </w:p>
        </w:tc>
      </w:tr>
      <w:tr w:rsidR="00F176DE" w14:paraId="0B169D6C" w14:textId="77777777" w:rsidTr="00663EBE">
        <w:tc>
          <w:tcPr>
            <w:tcW w:w="568" w:type="dxa"/>
          </w:tcPr>
          <w:p w14:paraId="4B3703F6" w14:textId="77777777" w:rsidR="0075562B" w:rsidRDefault="00604659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14:paraId="189FC8BE" w14:textId="77777777" w:rsidR="00F176DE" w:rsidRDefault="007D5162" w:rsidP="00F176DE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МБДОУ «Детский </w:t>
            </w:r>
            <w:r w:rsidR="00F176D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ад «Звездочка» п</w:t>
            </w:r>
            <w:r w:rsidR="00F176DE">
              <w:rPr>
                <w:sz w:val="24"/>
                <w:szCs w:val="24"/>
              </w:rPr>
              <w:t>ос.</w:t>
            </w:r>
            <w:r>
              <w:rPr>
                <w:sz w:val="24"/>
                <w:szCs w:val="24"/>
              </w:rPr>
              <w:t xml:space="preserve"> Школьное»</w:t>
            </w:r>
            <w:r w:rsidR="00F176DE">
              <w:rPr>
                <w:sz w:val="24"/>
                <w:szCs w:val="24"/>
              </w:rPr>
              <w:t>,</w:t>
            </w:r>
          </w:p>
          <w:p w14:paraId="44E4D95F" w14:textId="77777777" w:rsidR="004C02A7" w:rsidRPr="004C02A7" w:rsidRDefault="00F176DE" w:rsidP="00F176DE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</w:t>
            </w:r>
            <w:r w:rsidR="004C02A7" w:rsidRPr="00F176DE">
              <w:rPr>
                <w:sz w:val="24"/>
                <w:szCs w:val="24"/>
              </w:rPr>
              <w:t>Ткач Наталия Григорьевна</w:t>
            </w:r>
          </w:p>
        </w:tc>
        <w:tc>
          <w:tcPr>
            <w:tcW w:w="1071" w:type="dxa"/>
          </w:tcPr>
          <w:p w14:paraId="1A73DBC5" w14:textId="77777777" w:rsidR="0075562B" w:rsidRDefault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  <w:r w:rsidR="00F176DE">
              <w:rPr>
                <w:sz w:val="24"/>
                <w:szCs w:val="24"/>
              </w:rPr>
              <w:t>/</w:t>
            </w:r>
          </w:p>
          <w:p w14:paraId="69C2C844" w14:textId="77777777" w:rsidR="007D5162" w:rsidRDefault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15" w:type="dxa"/>
          </w:tcPr>
          <w:p w14:paraId="7089BF47" w14:textId="77777777" w:rsidR="0075562B" w:rsidRDefault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  <w:r w:rsidR="00F176DE">
              <w:rPr>
                <w:sz w:val="24"/>
                <w:szCs w:val="24"/>
              </w:rPr>
              <w:t>/</w:t>
            </w:r>
          </w:p>
          <w:p w14:paraId="6F7BFA2E" w14:textId="77777777" w:rsidR="007D5162" w:rsidRDefault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15" w:type="dxa"/>
          </w:tcPr>
          <w:p w14:paraId="0239AC6D" w14:textId="77777777" w:rsidR="0075562B" w:rsidRDefault="00FB6F8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D5162">
              <w:rPr>
                <w:sz w:val="24"/>
                <w:szCs w:val="24"/>
              </w:rPr>
              <w:t xml:space="preserve"> балла</w:t>
            </w:r>
            <w:r w:rsidR="00F176DE">
              <w:rPr>
                <w:sz w:val="24"/>
                <w:szCs w:val="24"/>
              </w:rPr>
              <w:t>/</w:t>
            </w:r>
          </w:p>
          <w:p w14:paraId="799892DB" w14:textId="77777777" w:rsidR="007D5162" w:rsidRDefault="00582AB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FB6F83">
              <w:rPr>
                <w:sz w:val="24"/>
                <w:szCs w:val="24"/>
              </w:rPr>
              <w:t xml:space="preserve"> </w:t>
            </w:r>
            <w:r w:rsidR="007D5162">
              <w:rPr>
                <w:sz w:val="24"/>
                <w:szCs w:val="24"/>
              </w:rPr>
              <w:t>%</w:t>
            </w:r>
          </w:p>
        </w:tc>
        <w:tc>
          <w:tcPr>
            <w:tcW w:w="1122" w:type="dxa"/>
          </w:tcPr>
          <w:p w14:paraId="6D46E3C7" w14:textId="77777777" w:rsidR="003F0E73" w:rsidRPr="00C42DD3" w:rsidRDefault="003F0E73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C42DD3">
              <w:rPr>
                <w:i/>
                <w:color w:val="000000" w:themeColor="text1"/>
                <w:sz w:val="24"/>
                <w:szCs w:val="24"/>
              </w:rPr>
              <w:t>2,5балла/56% - высокий;</w:t>
            </w:r>
          </w:p>
          <w:p w14:paraId="539D42C0" w14:textId="77777777" w:rsidR="003F0E73" w:rsidRPr="00C42DD3" w:rsidRDefault="003F0E73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C42DD3">
              <w:rPr>
                <w:i/>
                <w:color w:val="000000" w:themeColor="text1"/>
                <w:sz w:val="24"/>
                <w:szCs w:val="24"/>
              </w:rPr>
              <w:t>2б./43% - средний</w:t>
            </w:r>
          </w:p>
          <w:p w14:paraId="5316AA86" w14:textId="77777777" w:rsidR="007D5162" w:rsidRPr="00C42DD3" w:rsidRDefault="007D5162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798AA4D" w14:textId="77777777" w:rsidR="007D5162" w:rsidRDefault="00F32760" w:rsidP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</w:t>
            </w:r>
            <w:r w:rsidR="007D5162">
              <w:rPr>
                <w:sz w:val="24"/>
                <w:szCs w:val="24"/>
              </w:rPr>
              <w:t xml:space="preserve"> балла</w:t>
            </w:r>
            <w:r w:rsidR="00F176DE">
              <w:rPr>
                <w:sz w:val="24"/>
                <w:szCs w:val="24"/>
              </w:rPr>
              <w:t>/</w:t>
            </w:r>
          </w:p>
          <w:p w14:paraId="26CA1AB9" w14:textId="77777777" w:rsidR="0075562B" w:rsidRDefault="00F32760" w:rsidP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</w:t>
            </w:r>
            <w:r w:rsidR="00674268">
              <w:rPr>
                <w:sz w:val="24"/>
                <w:szCs w:val="24"/>
              </w:rPr>
              <w:t xml:space="preserve"> </w:t>
            </w:r>
            <w:r w:rsidR="007D5162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</w:tcPr>
          <w:p w14:paraId="32700160" w14:textId="77777777" w:rsidR="0075562B" w:rsidRDefault="0067426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  <w:r w:rsidR="007D5162">
              <w:rPr>
                <w:sz w:val="24"/>
                <w:szCs w:val="24"/>
              </w:rPr>
              <w:t xml:space="preserve"> балла</w:t>
            </w:r>
            <w:r w:rsidR="00F176DE">
              <w:rPr>
                <w:sz w:val="24"/>
                <w:szCs w:val="24"/>
              </w:rPr>
              <w:t>/</w:t>
            </w:r>
          </w:p>
          <w:p w14:paraId="0DF1955F" w14:textId="77777777" w:rsidR="007D5162" w:rsidRDefault="0067426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D5162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07FC1AA8" w14:textId="77777777" w:rsidR="00674268" w:rsidRPr="00C42DD3" w:rsidRDefault="001F6B21" w:rsidP="00674268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C42DD3">
              <w:rPr>
                <w:i/>
                <w:color w:val="000000" w:themeColor="text1"/>
                <w:sz w:val="24"/>
                <w:szCs w:val="24"/>
              </w:rPr>
              <w:t>13,7</w:t>
            </w:r>
            <w:r w:rsidR="00F176DE" w:rsidRPr="00C42DD3">
              <w:rPr>
                <w:i/>
                <w:color w:val="000000" w:themeColor="text1"/>
                <w:sz w:val="24"/>
                <w:szCs w:val="24"/>
              </w:rPr>
              <w:t>/</w:t>
            </w:r>
          </w:p>
          <w:p w14:paraId="6D975AE6" w14:textId="77777777" w:rsidR="0075562B" w:rsidRPr="00C42DD3" w:rsidRDefault="001F6B21" w:rsidP="00674268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C42DD3">
              <w:rPr>
                <w:i/>
                <w:color w:val="000000" w:themeColor="text1"/>
                <w:sz w:val="24"/>
                <w:szCs w:val="24"/>
              </w:rPr>
              <w:t>91,3</w:t>
            </w:r>
            <w:r w:rsidR="00674268" w:rsidRPr="00C42DD3">
              <w:rPr>
                <w:i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054" w:type="dxa"/>
          </w:tcPr>
          <w:p w14:paraId="6287086A" w14:textId="77777777" w:rsidR="0075562B" w:rsidRDefault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  <w:r w:rsidR="00F176DE">
              <w:rPr>
                <w:sz w:val="24"/>
                <w:szCs w:val="24"/>
              </w:rPr>
              <w:t>/</w:t>
            </w:r>
          </w:p>
          <w:p w14:paraId="715AA2D8" w14:textId="77777777" w:rsidR="007D5162" w:rsidRDefault="007D516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089" w:type="dxa"/>
          </w:tcPr>
          <w:p w14:paraId="3D263E97" w14:textId="77777777" w:rsidR="0075562B" w:rsidRDefault="0047028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D5162">
              <w:rPr>
                <w:sz w:val="24"/>
                <w:szCs w:val="24"/>
              </w:rPr>
              <w:t xml:space="preserve"> балла</w:t>
            </w:r>
            <w:r w:rsidR="00F176DE">
              <w:rPr>
                <w:sz w:val="24"/>
                <w:szCs w:val="24"/>
              </w:rPr>
              <w:t>/</w:t>
            </w:r>
          </w:p>
          <w:p w14:paraId="7F3C0616" w14:textId="77777777" w:rsidR="007D5162" w:rsidRDefault="004C02A7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D5162">
              <w:rPr>
                <w:sz w:val="24"/>
                <w:szCs w:val="24"/>
              </w:rPr>
              <w:t>0%</w:t>
            </w:r>
          </w:p>
        </w:tc>
        <w:tc>
          <w:tcPr>
            <w:tcW w:w="1054" w:type="dxa"/>
          </w:tcPr>
          <w:p w14:paraId="3CC27506" w14:textId="77777777" w:rsidR="004C02A7" w:rsidRPr="00FB6F83" w:rsidRDefault="000C0CA5" w:rsidP="000C0CA5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  <w:r>
              <w:rPr>
                <w:b/>
                <w:sz w:val="24"/>
                <w:szCs w:val="24"/>
              </w:rPr>
              <w:t>,2</w:t>
            </w:r>
            <w:r w:rsidR="004C02A7" w:rsidRPr="004C02A7">
              <w:rPr>
                <w:b/>
                <w:sz w:val="24"/>
                <w:szCs w:val="24"/>
              </w:rPr>
              <w:t xml:space="preserve"> баллов</w:t>
            </w:r>
            <w:r>
              <w:rPr>
                <w:b/>
                <w:sz w:val="24"/>
                <w:szCs w:val="24"/>
              </w:rPr>
              <w:t>91</w:t>
            </w:r>
            <w:r w:rsidR="00930283">
              <w:rPr>
                <w:b/>
                <w:sz w:val="24"/>
                <w:szCs w:val="24"/>
              </w:rPr>
              <w:t>%</w:t>
            </w:r>
            <w:r w:rsidR="00FB6F8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2" w:type="dxa"/>
          </w:tcPr>
          <w:p w14:paraId="0B104AEA" w14:textId="77777777" w:rsidR="0075562B" w:rsidRPr="004C02A7" w:rsidRDefault="00930283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2621BC" w14:paraId="3D92C730" w14:textId="77777777" w:rsidTr="00663EBE">
        <w:tc>
          <w:tcPr>
            <w:tcW w:w="568" w:type="dxa"/>
          </w:tcPr>
          <w:p w14:paraId="7DA1E45D" w14:textId="77777777" w:rsidR="002621BC" w:rsidRDefault="00A309BD" w:rsidP="002621B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376" w14:textId="77777777" w:rsidR="002621BC" w:rsidRDefault="002621BC" w:rsidP="002621BC">
            <w:r>
              <w:t>МБОУ «</w:t>
            </w:r>
            <w:proofErr w:type="spellStart"/>
            <w:r>
              <w:t>Денисовская</w:t>
            </w:r>
            <w:proofErr w:type="spellEnd"/>
            <w:r>
              <w:t xml:space="preserve"> школа» структур</w:t>
            </w:r>
            <w:r w:rsidR="00A12CDD">
              <w:t>ное подразделение детский сад «</w:t>
            </w:r>
            <w:r>
              <w:t>Ручеёк»</w:t>
            </w:r>
          </w:p>
          <w:p w14:paraId="38D1737D" w14:textId="77777777" w:rsidR="002621BC" w:rsidRDefault="002621BC" w:rsidP="002621BC">
            <w:r>
              <w:t>Директор: Иванушкина Алла Александровна</w:t>
            </w:r>
          </w:p>
          <w:p w14:paraId="56485248" w14:textId="77777777" w:rsidR="002621BC" w:rsidRDefault="002621BC" w:rsidP="002621BC">
            <w:r>
              <w:t xml:space="preserve">Заместитель </w:t>
            </w:r>
            <w:r>
              <w:lastRenderedPageBreak/>
              <w:t>директора по дошкольному образованию:</w:t>
            </w:r>
          </w:p>
          <w:p w14:paraId="2F898620" w14:textId="77777777" w:rsidR="002621BC" w:rsidRDefault="002621BC" w:rsidP="002621BC">
            <w:proofErr w:type="spellStart"/>
            <w:r>
              <w:t>Салиева</w:t>
            </w:r>
            <w:proofErr w:type="spellEnd"/>
            <w:r>
              <w:t xml:space="preserve"> Тамила </w:t>
            </w:r>
            <w:proofErr w:type="spellStart"/>
            <w:r>
              <w:t>Эрнесовна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7AA" w14:textId="77777777" w:rsidR="002621BC" w:rsidRDefault="0059344C" w:rsidP="002621B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 б-  8</w:t>
            </w:r>
            <w:r w:rsidR="002621BC">
              <w:rPr>
                <w:color w:val="000000" w:themeColor="text1"/>
              </w:rPr>
              <w:t>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5DE1" w14:textId="77777777" w:rsidR="002621BC" w:rsidRDefault="002621BC" w:rsidP="002621B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 б – 80%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ADF" w14:textId="77777777" w:rsidR="002621BC" w:rsidRDefault="00764552" w:rsidP="000F145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15,5</w:t>
            </w:r>
            <w:r w:rsidR="002621BC">
              <w:rPr>
                <w:color w:val="000000" w:themeColor="text1"/>
              </w:rPr>
              <w:t xml:space="preserve"> б</w:t>
            </w:r>
            <w:r w:rsidR="000F1454">
              <w:rPr>
                <w:color w:val="000000" w:themeColor="text1"/>
              </w:rPr>
              <w:t xml:space="preserve"> – 64</w:t>
            </w:r>
            <w:r w:rsidR="002621BC">
              <w:rPr>
                <w:color w:val="000000" w:themeColor="text1"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9B3" w14:textId="77777777" w:rsidR="002621BC" w:rsidRPr="00C42DD3" w:rsidRDefault="000F1454" w:rsidP="002621BC">
            <w:pPr>
              <w:rPr>
                <w:i/>
                <w:color w:val="000000" w:themeColor="text1"/>
              </w:rPr>
            </w:pPr>
            <w:r w:rsidRPr="00C42DD3">
              <w:rPr>
                <w:i/>
                <w:color w:val="000000" w:themeColor="text1"/>
              </w:rPr>
              <w:t xml:space="preserve">Средний </w:t>
            </w:r>
            <w:r w:rsidR="002621BC" w:rsidRPr="00C42DD3">
              <w:rPr>
                <w:i/>
                <w:color w:val="000000" w:themeColor="text1"/>
              </w:rPr>
              <w:t>2,5 б- 57%</w:t>
            </w:r>
          </w:p>
          <w:p w14:paraId="5F5035F4" w14:textId="77777777" w:rsidR="002621BC" w:rsidRPr="00C42DD3" w:rsidRDefault="000F1454" w:rsidP="002621BC">
            <w:pPr>
              <w:rPr>
                <w:i/>
                <w:color w:val="000000" w:themeColor="text1"/>
              </w:rPr>
            </w:pPr>
            <w:r w:rsidRPr="00C42DD3">
              <w:rPr>
                <w:i/>
                <w:color w:val="000000" w:themeColor="text1"/>
              </w:rPr>
              <w:t xml:space="preserve">Высокий </w:t>
            </w:r>
            <w:r w:rsidR="002621BC" w:rsidRPr="00C42DD3">
              <w:rPr>
                <w:i/>
                <w:color w:val="000000" w:themeColor="text1"/>
              </w:rPr>
              <w:t>2б- 30%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A7E3" w14:textId="77777777" w:rsidR="002621BC" w:rsidRDefault="00FA1C0F" w:rsidP="00FA1C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9.5</w:t>
            </w:r>
            <w:r w:rsidR="0059344C">
              <w:rPr>
                <w:color w:val="000000" w:themeColor="text1"/>
              </w:rPr>
              <w:t xml:space="preserve"> б – 6</w:t>
            </w:r>
            <w:r>
              <w:rPr>
                <w:color w:val="000000" w:themeColor="text1"/>
              </w:rPr>
              <w:t>3</w:t>
            </w:r>
            <w:r w:rsidR="0059344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  <w:r w:rsidR="002621BC">
              <w:rPr>
                <w:color w:val="000000" w:themeColor="text1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590" w14:textId="77777777" w:rsidR="002621BC" w:rsidRDefault="002621BC" w:rsidP="002621B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 б- 60%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24B3" w14:textId="77777777" w:rsidR="002621BC" w:rsidRPr="00C42DD3" w:rsidRDefault="00FA1C0F" w:rsidP="00FA1C0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9,5 </w:t>
            </w:r>
            <w:r w:rsidR="0059344C">
              <w:rPr>
                <w:i/>
                <w:color w:val="000000" w:themeColor="text1"/>
              </w:rPr>
              <w:t>б –</w:t>
            </w:r>
            <w:r>
              <w:rPr>
                <w:i/>
                <w:color w:val="000000" w:themeColor="text1"/>
              </w:rPr>
              <w:t xml:space="preserve"> 63</w:t>
            </w:r>
            <w:r w:rsidR="0059344C">
              <w:rPr>
                <w:i/>
                <w:color w:val="000000" w:themeColor="text1"/>
              </w:rPr>
              <w:t>,</w:t>
            </w:r>
            <w:r>
              <w:rPr>
                <w:i/>
                <w:color w:val="000000" w:themeColor="text1"/>
              </w:rPr>
              <w:t>3</w:t>
            </w:r>
            <w:r w:rsidR="002621BC" w:rsidRPr="00C42DD3">
              <w:rPr>
                <w:i/>
                <w:color w:val="000000" w:themeColor="text1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346" w14:textId="77777777" w:rsidR="002621BC" w:rsidRDefault="00097EAB" w:rsidP="002621B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2621BC">
              <w:rPr>
                <w:color w:val="000000" w:themeColor="text1"/>
              </w:rPr>
              <w:t xml:space="preserve"> б-90%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968" w14:textId="77777777" w:rsidR="002621BC" w:rsidRDefault="002621BC" w:rsidP="002621B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 б- 60%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E5D" w14:textId="77777777" w:rsidR="002621BC" w:rsidRPr="00764552" w:rsidRDefault="000F1454" w:rsidP="00FA1C0F">
            <w:pPr>
              <w:rPr>
                <w:b/>
                <w:color w:val="000000" w:themeColor="text1"/>
              </w:rPr>
            </w:pPr>
            <w:r w:rsidRPr="00764552">
              <w:rPr>
                <w:b/>
                <w:color w:val="000000" w:themeColor="text1"/>
              </w:rPr>
              <w:t>4</w:t>
            </w:r>
            <w:r w:rsidR="00FA1C0F">
              <w:rPr>
                <w:b/>
                <w:color w:val="000000" w:themeColor="text1"/>
              </w:rPr>
              <w:t>3</w:t>
            </w:r>
            <w:r w:rsidR="00764552" w:rsidRPr="00764552">
              <w:rPr>
                <w:b/>
                <w:color w:val="000000" w:themeColor="text1"/>
              </w:rPr>
              <w:t xml:space="preserve">балла/ </w:t>
            </w:r>
            <w:r w:rsidR="00FA1C0F">
              <w:rPr>
                <w:b/>
                <w:color w:val="000000" w:themeColor="text1"/>
              </w:rPr>
              <w:t>66</w:t>
            </w:r>
            <w:r w:rsidR="00097EAB">
              <w:rPr>
                <w:b/>
                <w:color w:val="000000" w:themeColor="text1"/>
              </w:rPr>
              <w:t>,</w:t>
            </w:r>
            <w:r w:rsidR="00FA1C0F">
              <w:rPr>
                <w:b/>
                <w:color w:val="000000" w:themeColor="text1"/>
              </w:rPr>
              <w:t>1</w:t>
            </w:r>
            <w:r w:rsidR="00097EAB">
              <w:rPr>
                <w:b/>
                <w:color w:val="000000" w:themeColor="text1"/>
              </w:rPr>
              <w:t>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FD8" w14:textId="77777777" w:rsidR="002621BC" w:rsidRPr="000F1454" w:rsidRDefault="005F569C" w:rsidP="002621BC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</w:t>
            </w:r>
            <w:r w:rsidR="002621BC" w:rsidRPr="000F1454">
              <w:rPr>
                <w:b/>
                <w:color w:val="000000" w:themeColor="text1"/>
              </w:rPr>
              <w:t>редний</w:t>
            </w:r>
          </w:p>
        </w:tc>
      </w:tr>
      <w:tr w:rsidR="00ED7F0E" w14:paraId="7537CC66" w14:textId="77777777" w:rsidTr="00663EBE">
        <w:tc>
          <w:tcPr>
            <w:tcW w:w="568" w:type="dxa"/>
          </w:tcPr>
          <w:p w14:paraId="42F04E7C" w14:textId="77777777" w:rsidR="00ED7F0E" w:rsidRDefault="00A309BD" w:rsidP="00ED7F0E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</w:tcPr>
          <w:p w14:paraId="17FFC0EB" w14:textId="77777777" w:rsidR="00ED7F0E" w:rsidRPr="00ED7F0E" w:rsidRDefault="00ED7F0E" w:rsidP="00ED7F0E">
            <w:pPr>
              <w:spacing w:before="16" w:after="12"/>
            </w:pPr>
            <w:r w:rsidRPr="00ED7F0E">
              <w:t xml:space="preserve"> МБДОУ «Детский сад «Родничок» </w:t>
            </w:r>
            <w:proofErr w:type="spellStart"/>
            <w:r w:rsidRPr="00ED7F0E">
              <w:t>с.Родниково</w:t>
            </w:r>
            <w:proofErr w:type="spellEnd"/>
            <w:r w:rsidRPr="00ED7F0E">
              <w:t xml:space="preserve">» </w:t>
            </w:r>
          </w:p>
          <w:p w14:paraId="4998B0FE" w14:textId="77777777" w:rsidR="00ED7F0E" w:rsidRPr="00ED7F0E" w:rsidRDefault="00ED7F0E" w:rsidP="00ED7F0E">
            <w:pPr>
              <w:spacing w:before="16" w:after="12"/>
            </w:pPr>
          </w:p>
          <w:p w14:paraId="01CACDE7" w14:textId="77777777" w:rsidR="00ED7F0E" w:rsidRPr="00ED7F0E" w:rsidRDefault="00ED7F0E" w:rsidP="00ED7F0E">
            <w:pPr>
              <w:spacing w:before="16" w:after="12"/>
            </w:pPr>
            <w:r w:rsidRPr="00ED7F0E">
              <w:t>2. Заведующий Дубина Наталья Геннадьевна</w:t>
            </w:r>
          </w:p>
        </w:tc>
        <w:tc>
          <w:tcPr>
            <w:tcW w:w="1071" w:type="dxa"/>
          </w:tcPr>
          <w:p w14:paraId="5C49D149" w14:textId="77777777" w:rsidR="00ED7F0E" w:rsidRPr="00C41096" w:rsidRDefault="00ED7F0E" w:rsidP="00ED7F0E">
            <w:pPr>
              <w:spacing w:before="16" w:after="12"/>
            </w:pPr>
            <w:r w:rsidRPr="00C41096">
              <w:t>3,5 балла 80%</w:t>
            </w:r>
          </w:p>
        </w:tc>
        <w:tc>
          <w:tcPr>
            <w:tcW w:w="1315" w:type="dxa"/>
          </w:tcPr>
          <w:p w14:paraId="16EECA78" w14:textId="77777777" w:rsidR="00ED7F0E" w:rsidRPr="00C41096" w:rsidRDefault="00ED7F0E" w:rsidP="00ED7F0E">
            <w:pPr>
              <w:spacing w:before="16" w:after="12"/>
            </w:pPr>
            <w:r w:rsidRPr="00C41096">
              <w:t>4 балла 90%</w:t>
            </w:r>
          </w:p>
        </w:tc>
        <w:tc>
          <w:tcPr>
            <w:tcW w:w="1315" w:type="dxa"/>
          </w:tcPr>
          <w:p w14:paraId="61DA2C1E" w14:textId="77777777" w:rsidR="00ED7F0E" w:rsidRPr="00C41096" w:rsidRDefault="00ED7F0E" w:rsidP="00ED7F0E">
            <w:pPr>
              <w:spacing w:before="16" w:after="12"/>
              <w:rPr>
                <w:highlight w:val="yellow"/>
              </w:rPr>
            </w:pPr>
            <w:r w:rsidRPr="00C41096">
              <w:t xml:space="preserve">20 баллов </w:t>
            </w:r>
            <w:r w:rsidR="00C717E0" w:rsidRPr="00C41096">
              <w:t>80</w:t>
            </w:r>
            <w:r w:rsidRPr="00C41096">
              <w:t>%</w:t>
            </w:r>
          </w:p>
        </w:tc>
        <w:tc>
          <w:tcPr>
            <w:tcW w:w="1122" w:type="dxa"/>
          </w:tcPr>
          <w:p w14:paraId="09DB6287" w14:textId="77777777" w:rsidR="00ED7F0E" w:rsidRPr="00C41096" w:rsidRDefault="00ED7F0E" w:rsidP="00ED7F0E">
            <w:pPr>
              <w:spacing w:before="16" w:after="12"/>
              <w:rPr>
                <w:i/>
                <w:u w:val="single"/>
              </w:rPr>
            </w:pPr>
            <w:r w:rsidRPr="00C41096">
              <w:rPr>
                <w:i/>
                <w:u w:val="single"/>
              </w:rPr>
              <w:t>4,5 балла 90%</w:t>
            </w:r>
          </w:p>
          <w:p w14:paraId="405F9089" w14:textId="77777777" w:rsidR="00ED7F0E" w:rsidRPr="00C41096" w:rsidRDefault="00ED7F0E" w:rsidP="00ED7F0E">
            <w:pPr>
              <w:spacing w:before="16" w:after="12"/>
              <w:rPr>
                <w:i/>
                <w:u w:val="single"/>
              </w:rPr>
            </w:pPr>
            <w:r w:rsidRPr="00C41096">
              <w:rPr>
                <w:i/>
                <w:u w:val="single"/>
              </w:rPr>
              <w:t>Высокий-</w:t>
            </w:r>
          </w:p>
          <w:p w14:paraId="2D38BA27" w14:textId="77777777" w:rsidR="00ED7F0E" w:rsidRPr="00C41096" w:rsidRDefault="00ED7F0E" w:rsidP="00ED7F0E">
            <w:pPr>
              <w:spacing w:before="16" w:after="12"/>
              <w:rPr>
                <w:i/>
                <w:u w:val="single"/>
              </w:rPr>
            </w:pPr>
            <w:r w:rsidRPr="00C41096">
              <w:rPr>
                <w:i/>
                <w:u w:val="single"/>
              </w:rPr>
              <w:t>57%</w:t>
            </w:r>
          </w:p>
          <w:p w14:paraId="744A3099" w14:textId="77777777" w:rsidR="00ED7F0E" w:rsidRPr="00C41096" w:rsidRDefault="00ED7F0E" w:rsidP="00ED7F0E">
            <w:pPr>
              <w:spacing w:before="16" w:after="12"/>
              <w:rPr>
                <w:highlight w:val="yellow"/>
              </w:rPr>
            </w:pPr>
            <w:r w:rsidRPr="00C41096">
              <w:rPr>
                <w:i/>
                <w:u w:val="single"/>
              </w:rPr>
              <w:t>Средний- 40%</w:t>
            </w:r>
          </w:p>
        </w:tc>
        <w:tc>
          <w:tcPr>
            <w:tcW w:w="1336" w:type="dxa"/>
          </w:tcPr>
          <w:p w14:paraId="5D3753E4" w14:textId="77777777" w:rsidR="00ED7F0E" w:rsidRPr="00C41096" w:rsidRDefault="00ED7F0E" w:rsidP="00C717E0">
            <w:pPr>
              <w:spacing w:before="16" w:after="12"/>
              <w:rPr>
                <w:highlight w:val="yellow"/>
              </w:rPr>
            </w:pPr>
            <w:r w:rsidRPr="00C41096">
              <w:t>1</w:t>
            </w:r>
            <w:r w:rsidR="00C717E0" w:rsidRPr="00C41096">
              <w:t>2,7</w:t>
            </w:r>
            <w:r w:rsidRPr="00C41096">
              <w:t xml:space="preserve"> балла </w:t>
            </w:r>
            <w:r w:rsidR="00C717E0" w:rsidRPr="00C41096">
              <w:t>84,6</w:t>
            </w:r>
            <w:r w:rsidRPr="00C41096">
              <w:t>%</w:t>
            </w:r>
          </w:p>
        </w:tc>
        <w:tc>
          <w:tcPr>
            <w:tcW w:w="1287" w:type="dxa"/>
          </w:tcPr>
          <w:p w14:paraId="2E9A4AD7" w14:textId="77777777" w:rsidR="00ED7F0E" w:rsidRPr="00C41096" w:rsidRDefault="00C717E0" w:rsidP="00ED7F0E">
            <w:pPr>
              <w:spacing w:before="16" w:after="12"/>
            </w:pPr>
            <w:r w:rsidRPr="00C41096">
              <w:t>4</w:t>
            </w:r>
            <w:r w:rsidR="00ED7F0E" w:rsidRPr="00C41096">
              <w:t xml:space="preserve"> баллов 100%</w:t>
            </w:r>
          </w:p>
        </w:tc>
        <w:tc>
          <w:tcPr>
            <w:tcW w:w="1315" w:type="dxa"/>
          </w:tcPr>
          <w:p w14:paraId="7035DAFE" w14:textId="77777777" w:rsidR="00ED7F0E" w:rsidRPr="00C41096" w:rsidRDefault="00C717E0" w:rsidP="00ED7F0E">
            <w:pPr>
              <w:spacing w:before="16" w:after="12"/>
              <w:rPr>
                <w:i/>
                <w:u w:val="single"/>
              </w:rPr>
            </w:pPr>
            <w:r w:rsidRPr="00C41096">
              <w:rPr>
                <w:i/>
                <w:u w:val="single"/>
              </w:rPr>
              <w:t>12,7</w:t>
            </w:r>
            <w:r w:rsidR="00ED7F0E" w:rsidRPr="00C41096">
              <w:rPr>
                <w:i/>
                <w:u w:val="single"/>
              </w:rPr>
              <w:t xml:space="preserve"> балла </w:t>
            </w:r>
            <w:r w:rsidRPr="00C41096">
              <w:rPr>
                <w:i/>
                <w:u w:val="single"/>
              </w:rPr>
              <w:t>84,6</w:t>
            </w:r>
            <w:r w:rsidR="00ED7F0E" w:rsidRPr="00C41096">
              <w:rPr>
                <w:i/>
                <w:u w:val="single"/>
              </w:rPr>
              <w:t>%</w:t>
            </w:r>
          </w:p>
        </w:tc>
        <w:tc>
          <w:tcPr>
            <w:tcW w:w="1054" w:type="dxa"/>
          </w:tcPr>
          <w:p w14:paraId="5D1F27A6" w14:textId="77777777" w:rsidR="00ED7F0E" w:rsidRPr="00C41096" w:rsidRDefault="00B57592" w:rsidP="00ED7F0E">
            <w:pPr>
              <w:spacing w:before="16" w:after="12"/>
            </w:pPr>
            <w:r w:rsidRPr="00C41096">
              <w:t>4,5</w:t>
            </w:r>
            <w:r w:rsidR="00ED7F0E" w:rsidRPr="00C41096">
              <w:t xml:space="preserve"> балла 80%</w:t>
            </w:r>
          </w:p>
        </w:tc>
        <w:tc>
          <w:tcPr>
            <w:tcW w:w="1089" w:type="dxa"/>
          </w:tcPr>
          <w:p w14:paraId="0F41025E" w14:textId="77777777" w:rsidR="00ED7F0E" w:rsidRPr="00C41096" w:rsidRDefault="00ED7F0E" w:rsidP="00ED7F0E">
            <w:pPr>
              <w:spacing w:before="16" w:after="12"/>
            </w:pPr>
            <w:r w:rsidRPr="00C41096">
              <w:t>3,2 балла 64%</w:t>
            </w:r>
          </w:p>
        </w:tc>
        <w:tc>
          <w:tcPr>
            <w:tcW w:w="1054" w:type="dxa"/>
          </w:tcPr>
          <w:p w14:paraId="4C049BAD" w14:textId="77777777" w:rsidR="00ED7F0E" w:rsidRPr="00C41096" w:rsidRDefault="00430156" w:rsidP="00430156">
            <w:pPr>
              <w:spacing w:before="16" w:after="12"/>
              <w:rPr>
                <w:b/>
                <w:color w:val="000000" w:themeColor="text1"/>
              </w:rPr>
            </w:pPr>
            <w:r w:rsidRPr="00C41096">
              <w:rPr>
                <w:b/>
                <w:color w:val="000000" w:themeColor="text1"/>
              </w:rPr>
              <w:t>51,9 балла /79,8</w:t>
            </w:r>
            <w:r w:rsidR="00ED7F0E" w:rsidRPr="00C41096">
              <w:rPr>
                <w:b/>
                <w:color w:val="000000" w:themeColor="text1"/>
              </w:rPr>
              <w:t>%</w:t>
            </w:r>
          </w:p>
        </w:tc>
        <w:tc>
          <w:tcPr>
            <w:tcW w:w="1032" w:type="dxa"/>
          </w:tcPr>
          <w:p w14:paraId="67D51948" w14:textId="77777777" w:rsidR="00ED7F0E" w:rsidRPr="00C41096" w:rsidRDefault="00ED7F0E" w:rsidP="00ED7F0E">
            <w:pPr>
              <w:spacing w:before="16" w:after="12"/>
            </w:pPr>
            <w:r w:rsidRPr="00C41096">
              <w:t>высокий</w:t>
            </w:r>
          </w:p>
        </w:tc>
      </w:tr>
      <w:tr w:rsidR="00A309BD" w14:paraId="40505214" w14:textId="77777777" w:rsidTr="00663EBE">
        <w:tc>
          <w:tcPr>
            <w:tcW w:w="568" w:type="dxa"/>
          </w:tcPr>
          <w:p w14:paraId="78A95ECF" w14:textId="77777777" w:rsidR="00A309BD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0" w:type="dxa"/>
          </w:tcPr>
          <w:p w14:paraId="14A731D9" w14:textId="77777777" w:rsidR="00A309BD" w:rsidRDefault="00A309BD" w:rsidP="00A309BD">
            <w:pPr>
              <w:spacing w:before="16" w:after="12"/>
              <w:rPr>
                <w:spacing w:val="6"/>
              </w:rPr>
            </w:pPr>
            <w:r w:rsidRPr="007926C5">
              <w:rPr>
                <w:spacing w:val="6"/>
              </w:rPr>
              <w:t>МБДОУ «Детский сад «Сказка» с. Пожарское»</w:t>
            </w:r>
          </w:p>
          <w:p w14:paraId="6D30150A" w14:textId="77777777" w:rsidR="00A309BD" w:rsidRPr="007926C5" w:rsidRDefault="00A309BD" w:rsidP="00A309BD">
            <w:pPr>
              <w:spacing w:before="16" w:after="12"/>
            </w:pPr>
            <w:r>
              <w:t>Кириленко Валентина Яковлевна</w:t>
            </w:r>
          </w:p>
          <w:p w14:paraId="68A41E36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14:paraId="7B27E7F0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баллов/ 100%</w:t>
            </w:r>
          </w:p>
        </w:tc>
        <w:tc>
          <w:tcPr>
            <w:tcW w:w="1315" w:type="dxa"/>
          </w:tcPr>
          <w:p w14:paraId="44F9D8B9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баллов/ 100%</w:t>
            </w:r>
          </w:p>
        </w:tc>
        <w:tc>
          <w:tcPr>
            <w:tcW w:w="1315" w:type="dxa"/>
          </w:tcPr>
          <w:p w14:paraId="3FFC18D5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22,5/90%</w:t>
            </w:r>
          </w:p>
        </w:tc>
        <w:tc>
          <w:tcPr>
            <w:tcW w:w="1122" w:type="dxa"/>
          </w:tcPr>
          <w:p w14:paraId="4551853C" w14:textId="77777777" w:rsidR="00A309BD" w:rsidRPr="00A309BD" w:rsidRDefault="00A309BD" w:rsidP="00A309BD">
            <w:pPr>
              <w:spacing w:before="16" w:after="12"/>
              <w:rPr>
                <w:i/>
                <w:sz w:val="24"/>
                <w:szCs w:val="24"/>
              </w:rPr>
            </w:pPr>
            <w:r w:rsidRPr="00A309BD">
              <w:rPr>
                <w:i/>
                <w:sz w:val="24"/>
                <w:szCs w:val="24"/>
              </w:rPr>
              <w:t>2,6 баллов В- 51%</w:t>
            </w:r>
          </w:p>
          <w:p w14:paraId="6371312D" w14:textId="77777777" w:rsidR="00A309BD" w:rsidRPr="00A309BD" w:rsidRDefault="00A309BD" w:rsidP="00A309BD">
            <w:pPr>
              <w:spacing w:before="16" w:after="12"/>
              <w:rPr>
                <w:i/>
                <w:sz w:val="24"/>
                <w:szCs w:val="24"/>
              </w:rPr>
            </w:pPr>
            <w:r w:rsidRPr="00A309BD">
              <w:rPr>
                <w:i/>
                <w:sz w:val="24"/>
                <w:szCs w:val="24"/>
              </w:rPr>
              <w:t>2,2балла/С-44%</w:t>
            </w:r>
          </w:p>
          <w:p w14:paraId="08787826" w14:textId="77777777" w:rsidR="00A309BD" w:rsidRPr="00A309BD" w:rsidRDefault="00A309BD" w:rsidP="00A309BD">
            <w:pPr>
              <w:spacing w:before="16" w:after="12"/>
              <w:rPr>
                <w:i/>
                <w:sz w:val="24"/>
                <w:szCs w:val="24"/>
              </w:rPr>
            </w:pPr>
          </w:p>
        </w:tc>
        <w:tc>
          <w:tcPr>
            <w:tcW w:w="1336" w:type="dxa"/>
          </w:tcPr>
          <w:p w14:paraId="10A5F365" w14:textId="77777777" w:rsidR="00A309BD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13,75 баллов- 91,7%</w:t>
            </w:r>
          </w:p>
          <w:p w14:paraId="497715E6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</w:p>
        </w:tc>
        <w:tc>
          <w:tcPr>
            <w:tcW w:w="1287" w:type="dxa"/>
          </w:tcPr>
          <w:p w14:paraId="788FF8D6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4балла/ 80 %</w:t>
            </w:r>
          </w:p>
        </w:tc>
        <w:tc>
          <w:tcPr>
            <w:tcW w:w="1315" w:type="dxa"/>
          </w:tcPr>
          <w:p w14:paraId="464A133E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 w:rsidRPr="00151CF7">
              <w:rPr>
                <w:i/>
                <w:iCs/>
                <w:sz w:val="24"/>
                <w:szCs w:val="24"/>
              </w:rPr>
              <w:t>13,75 баллов-9</w:t>
            </w:r>
            <w:r>
              <w:rPr>
                <w:i/>
                <w:iCs/>
                <w:sz w:val="24"/>
                <w:szCs w:val="24"/>
              </w:rPr>
              <w:t>1</w:t>
            </w:r>
            <w:r w:rsidRPr="00151CF7">
              <w:rPr>
                <w:i/>
                <w:iCs/>
                <w:sz w:val="24"/>
                <w:szCs w:val="24"/>
              </w:rPr>
              <w:t>,7%</w:t>
            </w:r>
          </w:p>
        </w:tc>
        <w:tc>
          <w:tcPr>
            <w:tcW w:w="1054" w:type="dxa"/>
          </w:tcPr>
          <w:p w14:paraId="22D101C6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5-100%</w:t>
            </w:r>
          </w:p>
        </w:tc>
        <w:tc>
          <w:tcPr>
            <w:tcW w:w="1089" w:type="dxa"/>
          </w:tcPr>
          <w:p w14:paraId="473DD103" w14:textId="77777777" w:rsidR="00A309BD" w:rsidRPr="00D3786A" w:rsidRDefault="00A309BD" w:rsidP="00A309B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5-100%</w:t>
            </w:r>
          </w:p>
        </w:tc>
        <w:tc>
          <w:tcPr>
            <w:tcW w:w="1054" w:type="dxa"/>
          </w:tcPr>
          <w:p w14:paraId="29882FE4" w14:textId="77777777" w:rsidR="00A309BD" w:rsidRDefault="00A309BD" w:rsidP="00A309BD">
            <w:pPr>
              <w:spacing w:before="16" w:after="12"/>
              <w:rPr>
                <w:b/>
                <w:bCs/>
                <w:sz w:val="24"/>
                <w:szCs w:val="24"/>
              </w:rPr>
            </w:pPr>
            <w:r w:rsidRPr="00C12D17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0</w:t>
            </w:r>
            <w:r w:rsidRPr="00C12D17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12D17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-</w:t>
            </w:r>
          </w:p>
          <w:p w14:paraId="68A20276" w14:textId="77777777" w:rsidR="00A309BD" w:rsidRPr="00C12D17" w:rsidRDefault="00A309BD" w:rsidP="00A309BD">
            <w:pPr>
              <w:spacing w:before="16" w:after="1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92,6%</w:t>
            </w:r>
          </w:p>
        </w:tc>
        <w:tc>
          <w:tcPr>
            <w:tcW w:w="1032" w:type="dxa"/>
          </w:tcPr>
          <w:p w14:paraId="2A455165" w14:textId="77777777" w:rsidR="00A309BD" w:rsidRPr="00A309BD" w:rsidRDefault="00A309BD" w:rsidP="00A309BD">
            <w:pPr>
              <w:spacing w:before="16" w:after="12"/>
              <w:rPr>
                <w:b/>
                <w:sz w:val="24"/>
                <w:szCs w:val="24"/>
              </w:rPr>
            </w:pPr>
            <w:r w:rsidRPr="00A309BD">
              <w:rPr>
                <w:b/>
                <w:sz w:val="24"/>
                <w:szCs w:val="24"/>
              </w:rPr>
              <w:t>высокий</w:t>
            </w:r>
          </w:p>
        </w:tc>
      </w:tr>
      <w:tr w:rsidR="003521AE" w14:paraId="30D9639D" w14:textId="77777777" w:rsidTr="00663EBE">
        <w:tc>
          <w:tcPr>
            <w:tcW w:w="568" w:type="dxa"/>
          </w:tcPr>
          <w:p w14:paraId="6469A08E" w14:textId="77777777" w:rsidR="003521AE" w:rsidRDefault="003521AE" w:rsidP="003521AE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0" w:type="dxa"/>
          </w:tcPr>
          <w:p w14:paraId="434158E1" w14:textId="77777777" w:rsidR="003521AE" w:rsidRDefault="003521AE" w:rsidP="003521AE">
            <w:pPr>
              <w:spacing w:before="16" w:after="12"/>
              <w:rPr>
                <w:spacing w:val="6"/>
              </w:rPr>
            </w:pPr>
            <w:r>
              <w:rPr>
                <w:spacing w:val="6"/>
              </w:rPr>
              <w:t xml:space="preserve">МБДОУ «Детский сад «Березка» с. Урожайное», </w:t>
            </w:r>
          </w:p>
          <w:p w14:paraId="3CFB7BCA" w14:textId="77777777" w:rsidR="003521AE" w:rsidRPr="007926C5" w:rsidRDefault="003521AE" w:rsidP="003521AE">
            <w:pPr>
              <w:spacing w:before="16" w:after="12"/>
              <w:rPr>
                <w:spacing w:val="6"/>
              </w:rPr>
            </w:pPr>
            <w:r>
              <w:rPr>
                <w:spacing w:val="6"/>
              </w:rPr>
              <w:t xml:space="preserve">Заведующий Якубова Лилия </w:t>
            </w:r>
            <w:proofErr w:type="spellStart"/>
            <w:r>
              <w:rPr>
                <w:spacing w:val="6"/>
              </w:rPr>
              <w:t>Эдемовна</w:t>
            </w:r>
            <w:proofErr w:type="spellEnd"/>
          </w:p>
        </w:tc>
        <w:tc>
          <w:tcPr>
            <w:tcW w:w="1071" w:type="dxa"/>
          </w:tcPr>
          <w:p w14:paraId="16C8DC3C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</w:t>
            </w:r>
          </w:p>
          <w:p w14:paraId="32B5BA32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</w:p>
          <w:p w14:paraId="00B4E630" w14:textId="77777777" w:rsidR="003521AE" w:rsidRPr="00FB7BC6" w:rsidRDefault="003521AE" w:rsidP="00352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100%</w:t>
            </w:r>
          </w:p>
        </w:tc>
        <w:tc>
          <w:tcPr>
            <w:tcW w:w="1315" w:type="dxa"/>
          </w:tcPr>
          <w:p w14:paraId="36EF60A2" w14:textId="77777777" w:rsidR="003521AE" w:rsidRDefault="003521AE" w:rsidP="00352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  <w:lang w:val="en-US"/>
              </w:rPr>
              <w:t>б</w:t>
            </w:r>
          </w:p>
          <w:p w14:paraId="185AEC3D" w14:textId="77777777" w:rsidR="003521AE" w:rsidRDefault="003521AE" w:rsidP="003521AE">
            <w:pPr>
              <w:rPr>
                <w:sz w:val="24"/>
                <w:szCs w:val="24"/>
                <w:lang w:val="en-US"/>
              </w:rPr>
            </w:pPr>
          </w:p>
          <w:p w14:paraId="7325A6BD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100%</w:t>
            </w:r>
          </w:p>
        </w:tc>
        <w:tc>
          <w:tcPr>
            <w:tcW w:w="1315" w:type="dxa"/>
          </w:tcPr>
          <w:p w14:paraId="067AA4EA" w14:textId="77777777" w:rsidR="003521AE" w:rsidRDefault="003521AE" w:rsidP="00352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б</w:t>
            </w:r>
          </w:p>
          <w:p w14:paraId="2A15490D" w14:textId="77777777" w:rsidR="003521AE" w:rsidRDefault="003521AE" w:rsidP="003521AE">
            <w:pPr>
              <w:jc w:val="center"/>
              <w:rPr>
                <w:sz w:val="24"/>
                <w:szCs w:val="24"/>
                <w:lang w:val="en-US"/>
              </w:rPr>
            </w:pPr>
          </w:p>
          <w:p w14:paraId="0DA0395D" w14:textId="77777777" w:rsidR="003521AE" w:rsidRPr="00133EA0" w:rsidRDefault="003521AE" w:rsidP="003521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80%</w:t>
            </w:r>
          </w:p>
        </w:tc>
        <w:tc>
          <w:tcPr>
            <w:tcW w:w="1122" w:type="dxa"/>
          </w:tcPr>
          <w:p w14:paraId="56C55CC1" w14:textId="77777777" w:rsidR="003521AE" w:rsidRPr="003521AE" w:rsidRDefault="003521AE" w:rsidP="003521AE">
            <w:pPr>
              <w:jc w:val="center"/>
              <w:rPr>
                <w:i/>
                <w:sz w:val="24"/>
                <w:szCs w:val="24"/>
              </w:rPr>
            </w:pPr>
            <w:r w:rsidRPr="003521AE">
              <w:rPr>
                <w:i/>
                <w:sz w:val="24"/>
                <w:szCs w:val="24"/>
              </w:rPr>
              <w:t>Высокий 4,5б./ 75%, средний – 1,5б/ 25%</w:t>
            </w:r>
          </w:p>
          <w:p w14:paraId="6C844C40" w14:textId="77777777" w:rsidR="003521AE" w:rsidRPr="003521AE" w:rsidRDefault="003521AE" w:rsidP="003521AE">
            <w:pPr>
              <w:jc w:val="center"/>
              <w:rPr>
                <w:i/>
                <w:color w:val="C00000"/>
                <w:sz w:val="24"/>
                <w:szCs w:val="24"/>
              </w:rPr>
            </w:pPr>
          </w:p>
          <w:p w14:paraId="2A6E21EC" w14:textId="77777777" w:rsidR="003521AE" w:rsidRPr="003521AE" w:rsidRDefault="003521AE" w:rsidP="003521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14:paraId="5E181926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 w:rsidRPr="003521AE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,3 б</w:t>
            </w:r>
          </w:p>
          <w:p w14:paraId="5D89AC68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</w:p>
          <w:p w14:paraId="05A7F750" w14:textId="77777777" w:rsidR="003521AE" w:rsidRPr="009C6459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88%</w:t>
            </w:r>
          </w:p>
        </w:tc>
        <w:tc>
          <w:tcPr>
            <w:tcW w:w="1287" w:type="dxa"/>
          </w:tcPr>
          <w:p w14:paraId="17C77043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</w:t>
            </w:r>
          </w:p>
          <w:p w14:paraId="592A76A8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</w:p>
          <w:p w14:paraId="4D16ED56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15" w:type="dxa"/>
          </w:tcPr>
          <w:p w14:paraId="039BE213" w14:textId="77777777" w:rsidR="003521AE" w:rsidRPr="003521AE" w:rsidRDefault="003521AE" w:rsidP="003521AE">
            <w:pPr>
              <w:jc w:val="center"/>
              <w:rPr>
                <w:i/>
                <w:sz w:val="24"/>
                <w:szCs w:val="24"/>
              </w:rPr>
            </w:pPr>
            <w:r w:rsidRPr="003521AE">
              <w:rPr>
                <w:i/>
                <w:sz w:val="24"/>
                <w:szCs w:val="24"/>
              </w:rPr>
              <w:t>13,3 б</w:t>
            </w:r>
          </w:p>
          <w:p w14:paraId="0E3CA09D" w14:textId="77777777" w:rsidR="003521AE" w:rsidRPr="003521AE" w:rsidRDefault="003521AE" w:rsidP="003521AE">
            <w:pPr>
              <w:jc w:val="center"/>
              <w:rPr>
                <w:i/>
                <w:sz w:val="24"/>
                <w:szCs w:val="24"/>
              </w:rPr>
            </w:pPr>
          </w:p>
          <w:p w14:paraId="46EA52DE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 w:rsidRPr="003521AE">
              <w:rPr>
                <w:i/>
                <w:sz w:val="24"/>
                <w:szCs w:val="24"/>
              </w:rPr>
              <w:t>88%</w:t>
            </w:r>
          </w:p>
        </w:tc>
        <w:tc>
          <w:tcPr>
            <w:tcW w:w="1054" w:type="dxa"/>
          </w:tcPr>
          <w:p w14:paraId="2679F274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</w:t>
            </w:r>
          </w:p>
          <w:p w14:paraId="2F5723E2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</w:p>
          <w:p w14:paraId="3D08637A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14:paraId="05DD1903" w14:textId="77777777" w:rsidR="003521AE" w:rsidRDefault="003521AE" w:rsidP="003521AE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14:paraId="0E154BD4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б</w:t>
            </w:r>
          </w:p>
          <w:p w14:paraId="620ABF48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</w:p>
          <w:p w14:paraId="515920FF" w14:textId="77777777" w:rsidR="003521AE" w:rsidRDefault="003521AE" w:rsidP="00352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054" w:type="dxa"/>
          </w:tcPr>
          <w:p w14:paraId="6353A96E" w14:textId="77777777" w:rsidR="003521AE" w:rsidRPr="00743AD7" w:rsidRDefault="003521AE" w:rsidP="003521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56,8</w:t>
            </w:r>
            <w:r w:rsidRPr="00743AD7">
              <w:rPr>
                <w:b/>
                <w:sz w:val="24"/>
                <w:szCs w:val="24"/>
              </w:rPr>
              <w:t xml:space="preserve"> б</w:t>
            </w:r>
          </w:p>
          <w:p w14:paraId="1B97D627" w14:textId="77777777" w:rsidR="003521AE" w:rsidRPr="00743AD7" w:rsidRDefault="003521AE" w:rsidP="003521AE">
            <w:pPr>
              <w:rPr>
                <w:b/>
                <w:sz w:val="24"/>
                <w:szCs w:val="24"/>
              </w:rPr>
            </w:pPr>
          </w:p>
          <w:p w14:paraId="2AFF4CF1" w14:textId="77777777" w:rsidR="003521AE" w:rsidRDefault="003521AE" w:rsidP="003521A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  <w:r w:rsidRPr="00743AD7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1F378AED" w14:textId="77777777" w:rsidR="003521AE" w:rsidRDefault="003521AE" w:rsidP="003521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</w:tr>
      <w:tr w:rsidR="004D2F98" w14:paraId="03F65283" w14:textId="77777777" w:rsidTr="00663EBE">
        <w:tc>
          <w:tcPr>
            <w:tcW w:w="568" w:type="dxa"/>
          </w:tcPr>
          <w:p w14:paraId="1ECF5CBF" w14:textId="77777777" w:rsidR="004D2F98" w:rsidRDefault="004D2F98" w:rsidP="004D2F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0" w:type="dxa"/>
          </w:tcPr>
          <w:p w14:paraId="1425D5A5" w14:textId="77777777" w:rsidR="004D2F98" w:rsidRPr="00F71D53" w:rsidRDefault="004D2F98" w:rsidP="004D2F98">
            <w:pPr>
              <w:spacing w:before="16" w:after="12"/>
              <w:ind w:left="-137" w:right="-54"/>
              <w:jc w:val="center"/>
            </w:pPr>
            <w:r w:rsidRPr="00F71D53">
              <w:t>МБДОУ «</w:t>
            </w:r>
            <w:r>
              <w:t xml:space="preserve">Детский сад </w:t>
            </w:r>
            <w:r w:rsidRPr="00F71D53">
              <w:t>«Солнышко»</w:t>
            </w:r>
            <w:r>
              <w:t xml:space="preserve"> с. </w:t>
            </w:r>
            <w:r w:rsidRPr="00F71D53">
              <w:t>Мирное»</w:t>
            </w:r>
          </w:p>
          <w:p w14:paraId="0A81CEA5" w14:textId="77777777" w:rsidR="004D2F98" w:rsidRPr="00D3786A" w:rsidRDefault="001D0AF2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t xml:space="preserve">Заведующий </w:t>
            </w:r>
            <w:proofErr w:type="spellStart"/>
            <w:r>
              <w:t>Куршакова</w:t>
            </w:r>
            <w:proofErr w:type="spellEnd"/>
            <w:r>
              <w:t xml:space="preserve"> Юлия Сергеевна</w:t>
            </w:r>
          </w:p>
        </w:tc>
        <w:tc>
          <w:tcPr>
            <w:tcW w:w="1071" w:type="dxa"/>
          </w:tcPr>
          <w:p w14:paraId="30E15028" w14:textId="77777777" w:rsidR="004D2F98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  <w:p w14:paraId="4ECCDB8F" w14:textId="77777777" w:rsidR="004D2F98" w:rsidRPr="00D3786A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</w:t>
            </w:r>
          </w:p>
        </w:tc>
        <w:tc>
          <w:tcPr>
            <w:tcW w:w="1315" w:type="dxa"/>
          </w:tcPr>
          <w:p w14:paraId="240FCC4D" w14:textId="77777777" w:rsidR="004D2F98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0D1D672A" w14:textId="77777777" w:rsidR="004D2F98" w:rsidRPr="00D3786A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15" w:type="dxa"/>
          </w:tcPr>
          <w:p w14:paraId="3C0B6AC8" w14:textId="77777777" w:rsidR="004D2F98" w:rsidRDefault="001A0DC3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4D2F98">
              <w:rPr>
                <w:sz w:val="24"/>
                <w:szCs w:val="24"/>
              </w:rPr>
              <w:t>,5</w:t>
            </w:r>
          </w:p>
          <w:p w14:paraId="1D0C6129" w14:textId="77777777" w:rsidR="004D2F98" w:rsidRPr="00D3786A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122" w:type="dxa"/>
          </w:tcPr>
          <w:p w14:paraId="7EF827F3" w14:textId="77777777" w:rsidR="004D2F98" w:rsidRPr="001A0DC3" w:rsidRDefault="004D2F98" w:rsidP="004D2F98">
            <w:pPr>
              <w:spacing w:before="16" w:after="12"/>
              <w:ind w:left="-137" w:right="-54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A0DC3">
              <w:rPr>
                <w:i/>
                <w:color w:val="000000" w:themeColor="text1"/>
                <w:sz w:val="24"/>
                <w:szCs w:val="24"/>
              </w:rPr>
              <w:t>Высокий уровень 69,3%</w:t>
            </w:r>
          </w:p>
          <w:p w14:paraId="11218F1D" w14:textId="77777777" w:rsidR="004D2F98" w:rsidRPr="001A0DC3" w:rsidRDefault="004D2F98" w:rsidP="004D2F98">
            <w:pPr>
              <w:spacing w:before="16" w:after="12"/>
              <w:ind w:left="-137" w:right="-54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A0DC3">
              <w:rPr>
                <w:i/>
                <w:color w:val="000000" w:themeColor="text1"/>
                <w:sz w:val="24"/>
                <w:szCs w:val="24"/>
              </w:rPr>
              <w:t>Средний уровень 56,9%</w:t>
            </w:r>
          </w:p>
        </w:tc>
        <w:tc>
          <w:tcPr>
            <w:tcW w:w="1336" w:type="dxa"/>
          </w:tcPr>
          <w:p w14:paraId="4F7C0C7F" w14:textId="77777777" w:rsidR="004D2F98" w:rsidRDefault="004D2F98" w:rsidP="004D2F98">
            <w:pPr>
              <w:spacing w:before="16" w:after="12" w:line="360" w:lineRule="auto"/>
              <w:ind w:left="-137" w:right="-5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11,8</w:t>
            </w:r>
          </w:p>
          <w:p w14:paraId="64F8507B" w14:textId="77777777" w:rsidR="004D2F98" w:rsidRPr="00E958D7" w:rsidRDefault="004D2F98" w:rsidP="004D2F98">
            <w:pPr>
              <w:spacing w:before="16" w:after="12" w:line="360" w:lineRule="auto"/>
              <w:ind w:left="-137" w:right="-5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78%</w:t>
            </w:r>
          </w:p>
        </w:tc>
        <w:tc>
          <w:tcPr>
            <w:tcW w:w="1287" w:type="dxa"/>
          </w:tcPr>
          <w:p w14:paraId="2534718D" w14:textId="77777777" w:rsidR="004D2F98" w:rsidRPr="00E958D7" w:rsidRDefault="004D2F98" w:rsidP="004D2F98">
            <w:pPr>
              <w:spacing w:before="16" w:after="12"/>
              <w:ind w:left="-137" w:right="-54"/>
              <w:jc w:val="center"/>
              <w:rPr>
                <w:color w:val="000000" w:themeColor="text1"/>
                <w:sz w:val="24"/>
                <w:szCs w:val="24"/>
              </w:rPr>
            </w:pPr>
            <w:r w:rsidRPr="00E958D7">
              <w:rPr>
                <w:color w:val="000000" w:themeColor="text1"/>
                <w:sz w:val="24"/>
                <w:szCs w:val="24"/>
              </w:rPr>
              <w:t>4,5</w:t>
            </w:r>
          </w:p>
          <w:p w14:paraId="67F4F328" w14:textId="77777777" w:rsidR="004D2F98" w:rsidRPr="00E958D7" w:rsidRDefault="004D2F98" w:rsidP="004D2F98">
            <w:pPr>
              <w:spacing w:before="16" w:after="12"/>
              <w:ind w:left="-137" w:right="-54"/>
              <w:jc w:val="center"/>
              <w:rPr>
                <w:color w:val="000000" w:themeColor="text1"/>
                <w:sz w:val="24"/>
                <w:szCs w:val="24"/>
              </w:rPr>
            </w:pPr>
            <w:r w:rsidRPr="00E958D7">
              <w:rPr>
                <w:color w:val="000000" w:themeColor="text1"/>
                <w:sz w:val="24"/>
                <w:szCs w:val="24"/>
              </w:rPr>
              <w:t>95%</w:t>
            </w:r>
          </w:p>
        </w:tc>
        <w:tc>
          <w:tcPr>
            <w:tcW w:w="1315" w:type="dxa"/>
          </w:tcPr>
          <w:p w14:paraId="3B212391" w14:textId="77777777" w:rsidR="004D2F98" w:rsidRPr="00583514" w:rsidRDefault="004D2F98" w:rsidP="004D2F98">
            <w:pPr>
              <w:spacing w:before="16" w:after="12" w:line="360" w:lineRule="auto"/>
              <w:ind w:left="-137" w:right="-54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83514">
              <w:rPr>
                <w:i/>
                <w:color w:val="000000" w:themeColor="text1"/>
                <w:sz w:val="24"/>
                <w:szCs w:val="24"/>
              </w:rPr>
              <w:t>11,8</w:t>
            </w:r>
          </w:p>
          <w:p w14:paraId="015E49F2" w14:textId="77777777" w:rsidR="004D2F98" w:rsidRPr="00583514" w:rsidRDefault="004D2F98" w:rsidP="004D2F98">
            <w:pPr>
              <w:spacing w:before="16" w:after="12" w:line="360" w:lineRule="auto"/>
              <w:ind w:left="-137" w:right="-54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83514">
              <w:rPr>
                <w:i/>
                <w:color w:val="000000" w:themeColor="text1"/>
                <w:sz w:val="24"/>
                <w:szCs w:val="24"/>
              </w:rPr>
              <w:t>78%</w:t>
            </w:r>
          </w:p>
        </w:tc>
        <w:tc>
          <w:tcPr>
            <w:tcW w:w="1054" w:type="dxa"/>
          </w:tcPr>
          <w:p w14:paraId="19477B58" w14:textId="77777777" w:rsidR="004D2F98" w:rsidRDefault="001A0DC3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66539BCF" w14:textId="77777777" w:rsidR="004D2F98" w:rsidRPr="00D3786A" w:rsidRDefault="001A0DC3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4D2F98">
              <w:rPr>
                <w:sz w:val="24"/>
                <w:szCs w:val="24"/>
              </w:rPr>
              <w:t>%</w:t>
            </w:r>
          </w:p>
        </w:tc>
        <w:tc>
          <w:tcPr>
            <w:tcW w:w="1089" w:type="dxa"/>
          </w:tcPr>
          <w:p w14:paraId="308D4C6C" w14:textId="77777777" w:rsidR="004D2F98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  <w:p w14:paraId="37B9A2E7" w14:textId="77777777" w:rsidR="004D2F98" w:rsidRPr="00D3786A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054" w:type="dxa"/>
          </w:tcPr>
          <w:p w14:paraId="67AB3F53" w14:textId="77777777" w:rsidR="004D2F98" w:rsidRPr="004D2F98" w:rsidRDefault="001A0DC3" w:rsidP="004D2F98">
            <w:pPr>
              <w:spacing w:before="16" w:after="12"/>
              <w:ind w:left="-137" w:right="-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52,8</w:t>
            </w:r>
          </w:p>
          <w:p w14:paraId="2FA930F7" w14:textId="77777777" w:rsidR="004D2F98" w:rsidRPr="00D3786A" w:rsidRDefault="001A0DC3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  <w:r w:rsidR="004D2F98" w:rsidRPr="004D2F9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08C83718" w14:textId="77777777" w:rsidR="004D2F98" w:rsidRPr="00D3786A" w:rsidRDefault="004D2F98" w:rsidP="004D2F98">
            <w:pPr>
              <w:spacing w:before="16" w:after="12"/>
              <w:ind w:left="-137"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</w:tr>
      <w:tr w:rsidR="00583514" w14:paraId="046E464B" w14:textId="77777777" w:rsidTr="00663EBE">
        <w:tc>
          <w:tcPr>
            <w:tcW w:w="568" w:type="dxa"/>
          </w:tcPr>
          <w:p w14:paraId="1BC8274F" w14:textId="77777777" w:rsidR="00583514" w:rsidRDefault="00583514" w:rsidP="0058351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80" w:type="dxa"/>
            <w:shd w:val="clear" w:color="auto" w:fill="auto"/>
          </w:tcPr>
          <w:p w14:paraId="6898D29F" w14:textId="77777777" w:rsidR="00583514" w:rsidRPr="00583514" w:rsidRDefault="00583514" w:rsidP="00583514">
            <w:pPr>
              <w:spacing w:before="16" w:after="12"/>
              <w:rPr>
                <w:lang w:eastAsia="ru-RU"/>
              </w:rPr>
            </w:pPr>
            <w:r w:rsidRPr="00583514">
              <w:rPr>
                <w:lang w:eastAsia="ru-RU"/>
              </w:rPr>
              <w:t xml:space="preserve">1. МБДОУ </w:t>
            </w:r>
            <w:r w:rsidRPr="00583514">
              <w:rPr>
                <w:lang w:eastAsia="ru-RU"/>
              </w:rPr>
              <w:lastRenderedPageBreak/>
              <w:t xml:space="preserve">«Детский сад «Солнышко» </w:t>
            </w:r>
            <w:proofErr w:type="spellStart"/>
            <w:r w:rsidRPr="00583514">
              <w:rPr>
                <w:lang w:eastAsia="ru-RU"/>
              </w:rPr>
              <w:t>пгт</w:t>
            </w:r>
            <w:proofErr w:type="spellEnd"/>
            <w:r w:rsidRPr="00583514">
              <w:rPr>
                <w:lang w:eastAsia="ru-RU"/>
              </w:rPr>
              <w:t xml:space="preserve">. Гвардейское» Симферопольский район  </w:t>
            </w:r>
          </w:p>
          <w:p w14:paraId="49D4FE32" w14:textId="77777777" w:rsidR="00583514" w:rsidRPr="00583514" w:rsidRDefault="00583514" w:rsidP="00583514">
            <w:pPr>
              <w:spacing w:before="16" w:after="12"/>
              <w:rPr>
                <w:lang w:eastAsia="ru-RU"/>
              </w:rPr>
            </w:pPr>
            <w:r w:rsidRPr="00583514">
              <w:rPr>
                <w:lang w:eastAsia="ru-RU"/>
              </w:rPr>
              <w:t>2. Изотова Валентина Ивановна</w:t>
            </w:r>
          </w:p>
        </w:tc>
        <w:tc>
          <w:tcPr>
            <w:tcW w:w="1071" w:type="dxa"/>
            <w:shd w:val="clear" w:color="auto" w:fill="auto"/>
          </w:tcPr>
          <w:p w14:paraId="0B28953D" w14:textId="77777777" w:rsidR="00583514" w:rsidRPr="00100454" w:rsidRDefault="00583514" w:rsidP="00583514">
            <w:pPr>
              <w:spacing w:before="16" w:after="12"/>
              <w:rPr>
                <w:lang w:eastAsia="ru-RU"/>
              </w:rPr>
            </w:pPr>
            <w:r w:rsidRPr="00100454">
              <w:rPr>
                <w:lang w:eastAsia="ru-RU"/>
              </w:rPr>
              <w:lastRenderedPageBreak/>
              <w:t>4,5/90%</w:t>
            </w:r>
          </w:p>
        </w:tc>
        <w:tc>
          <w:tcPr>
            <w:tcW w:w="1315" w:type="dxa"/>
            <w:shd w:val="clear" w:color="auto" w:fill="auto"/>
          </w:tcPr>
          <w:p w14:paraId="2EF20D2B" w14:textId="77777777" w:rsidR="00583514" w:rsidRPr="00100454" w:rsidRDefault="0058351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4,</w:t>
            </w:r>
            <w:r w:rsidRPr="00100454">
              <w:rPr>
                <w:lang w:eastAsia="ru-RU"/>
              </w:rPr>
              <w:t>5/100%</w:t>
            </w:r>
          </w:p>
        </w:tc>
        <w:tc>
          <w:tcPr>
            <w:tcW w:w="1315" w:type="dxa"/>
            <w:shd w:val="clear" w:color="auto" w:fill="auto"/>
          </w:tcPr>
          <w:p w14:paraId="16EFF374" w14:textId="77777777" w:rsidR="00583514" w:rsidRPr="00100454" w:rsidRDefault="0058351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100454">
              <w:rPr>
                <w:lang w:eastAsia="ru-RU"/>
              </w:rPr>
              <w:t>5/100%</w:t>
            </w:r>
          </w:p>
        </w:tc>
        <w:tc>
          <w:tcPr>
            <w:tcW w:w="1122" w:type="dxa"/>
            <w:shd w:val="clear" w:color="auto" w:fill="auto"/>
          </w:tcPr>
          <w:p w14:paraId="0E5B71E6" w14:textId="77777777" w:rsidR="00583514" w:rsidRPr="00583514" w:rsidRDefault="00583514" w:rsidP="00583514">
            <w:pPr>
              <w:spacing w:before="16" w:after="12"/>
              <w:rPr>
                <w:i/>
                <w:lang w:eastAsia="ru-RU"/>
              </w:rPr>
            </w:pPr>
            <w:r w:rsidRPr="00583514">
              <w:rPr>
                <w:i/>
                <w:lang w:eastAsia="ru-RU"/>
              </w:rPr>
              <w:t xml:space="preserve">39%- </w:t>
            </w:r>
            <w:r w:rsidRPr="00583514">
              <w:rPr>
                <w:i/>
                <w:lang w:eastAsia="ru-RU"/>
              </w:rPr>
              <w:lastRenderedPageBreak/>
              <w:t>высокий</w:t>
            </w:r>
          </w:p>
          <w:p w14:paraId="652D4657" w14:textId="77777777" w:rsidR="00583514" w:rsidRPr="00583514" w:rsidRDefault="00583514" w:rsidP="00583514">
            <w:pPr>
              <w:spacing w:before="16" w:after="12"/>
              <w:rPr>
                <w:i/>
                <w:lang w:eastAsia="ru-RU"/>
              </w:rPr>
            </w:pPr>
            <w:r w:rsidRPr="00583514">
              <w:rPr>
                <w:i/>
                <w:lang w:eastAsia="ru-RU"/>
              </w:rPr>
              <w:t xml:space="preserve">60% - </w:t>
            </w:r>
          </w:p>
          <w:p w14:paraId="14F063E1" w14:textId="77777777" w:rsidR="00583514" w:rsidRPr="00100454" w:rsidRDefault="00583514" w:rsidP="00583514">
            <w:pPr>
              <w:spacing w:before="16" w:after="12"/>
              <w:rPr>
                <w:lang w:eastAsia="ru-RU"/>
              </w:rPr>
            </w:pPr>
            <w:r w:rsidRPr="00583514">
              <w:rPr>
                <w:i/>
                <w:lang w:eastAsia="ru-RU"/>
              </w:rPr>
              <w:t>средний</w:t>
            </w:r>
          </w:p>
        </w:tc>
        <w:tc>
          <w:tcPr>
            <w:tcW w:w="1336" w:type="dxa"/>
            <w:shd w:val="clear" w:color="auto" w:fill="auto"/>
          </w:tcPr>
          <w:p w14:paraId="65347445" w14:textId="77777777" w:rsidR="00583514" w:rsidRPr="00100454" w:rsidRDefault="0058351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13</w:t>
            </w:r>
            <w:r w:rsidRPr="00100454">
              <w:rPr>
                <w:lang w:eastAsia="ru-RU"/>
              </w:rPr>
              <w:t>,5/90%</w:t>
            </w:r>
          </w:p>
        </w:tc>
        <w:tc>
          <w:tcPr>
            <w:tcW w:w="1287" w:type="dxa"/>
            <w:shd w:val="clear" w:color="auto" w:fill="auto"/>
          </w:tcPr>
          <w:p w14:paraId="285D6A7D" w14:textId="77777777" w:rsidR="00583514" w:rsidRPr="00100454" w:rsidRDefault="00583514" w:rsidP="00583514">
            <w:pPr>
              <w:spacing w:before="16" w:after="12"/>
              <w:rPr>
                <w:lang w:eastAsia="ru-RU"/>
              </w:rPr>
            </w:pPr>
            <w:r w:rsidRPr="00100454">
              <w:rPr>
                <w:lang w:eastAsia="ru-RU"/>
              </w:rPr>
              <w:t>4,5/90%</w:t>
            </w:r>
          </w:p>
        </w:tc>
        <w:tc>
          <w:tcPr>
            <w:tcW w:w="1315" w:type="dxa"/>
            <w:shd w:val="clear" w:color="auto" w:fill="auto"/>
          </w:tcPr>
          <w:p w14:paraId="22CAF4B6" w14:textId="77777777" w:rsidR="00583514" w:rsidRPr="00583514" w:rsidRDefault="00583514" w:rsidP="00583514">
            <w:pPr>
              <w:spacing w:before="16" w:after="12"/>
              <w:rPr>
                <w:i/>
                <w:sz w:val="24"/>
                <w:szCs w:val="24"/>
                <w:lang w:eastAsia="ru-RU"/>
              </w:rPr>
            </w:pPr>
            <w:r w:rsidRPr="00583514">
              <w:rPr>
                <w:i/>
                <w:lang w:eastAsia="ru-RU"/>
              </w:rPr>
              <w:t>13,5/90%</w:t>
            </w:r>
          </w:p>
        </w:tc>
        <w:tc>
          <w:tcPr>
            <w:tcW w:w="1054" w:type="dxa"/>
            <w:shd w:val="clear" w:color="auto" w:fill="auto"/>
          </w:tcPr>
          <w:p w14:paraId="5F1A9F8A" w14:textId="77777777" w:rsidR="00583514" w:rsidRPr="00C357F9" w:rsidRDefault="00583514" w:rsidP="00583514">
            <w:pPr>
              <w:spacing w:before="16" w:after="12"/>
              <w:rPr>
                <w:lang w:eastAsia="ru-RU"/>
              </w:rPr>
            </w:pPr>
            <w:r w:rsidRPr="00C357F9">
              <w:rPr>
                <w:lang w:eastAsia="ru-RU"/>
              </w:rPr>
              <w:t>4,5/90%</w:t>
            </w:r>
          </w:p>
        </w:tc>
        <w:tc>
          <w:tcPr>
            <w:tcW w:w="1089" w:type="dxa"/>
            <w:shd w:val="clear" w:color="auto" w:fill="auto"/>
          </w:tcPr>
          <w:p w14:paraId="1B675E88" w14:textId="77777777" w:rsidR="00583514" w:rsidRPr="00C357F9" w:rsidRDefault="0058351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3,75</w:t>
            </w:r>
            <w:r w:rsidRPr="00C357F9">
              <w:rPr>
                <w:lang w:eastAsia="ru-RU"/>
              </w:rPr>
              <w:t>/80%</w:t>
            </w:r>
          </w:p>
        </w:tc>
        <w:tc>
          <w:tcPr>
            <w:tcW w:w="1054" w:type="dxa"/>
            <w:shd w:val="clear" w:color="auto" w:fill="auto"/>
          </w:tcPr>
          <w:p w14:paraId="67A2425F" w14:textId="77777777" w:rsidR="00583514" w:rsidRDefault="00583514" w:rsidP="00583514">
            <w:pPr>
              <w:spacing w:before="16" w:after="1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60,25 б/</w:t>
            </w:r>
          </w:p>
          <w:p w14:paraId="56D934D7" w14:textId="77777777" w:rsidR="00583514" w:rsidRPr="00AE3E99" w:rsidRDefault="00583514" w:rsidP="00583514">
            <w:pPr>
              <w:spacing w:before="16" w:after="1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93%</w:t>
            </w:r>
          </w:p>
        </w:tc>
        <w:tc>
          <w:tcPr>
            <w:tcW w:w="1032" w:type="dxa"/>
            <w:shd w:val="clear" w:color="auto" w:fill="auto"/>
          </w:tcPr>
          <w:p w14:paraId="65CCFF62" w14:textId="77777777" w:rsidR="00583514" w:rsidRPr="00AE3E99" w:rsidRDefault="00583514" w:rsidP="00583514">
            <w:pPr>
              <w:spacing w:before="16" w:after="1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высоки</w:t>
            </w:r>
            <w:r>
              <w:rPr>
                <w:sz w:val="24"/>
                <w:szCs w:val="24"/>
                <w:lang w:eastAsia="ru-RU"/>
              </w:rPr>
              <w:lastRenderedPageBreak/>
              <w:t>й</w:t>
            </w:r>
          </w:p>
        </w:tc>
      </w:tr>
      <w:tr w:rsidR="00F540C4" w14:paraId="369FC480" w14:textId="77777777" w:rsidTr="00663EBE">
        <w:tc>
          <w:tcPr>
            <w:tcW w:w="568" w:type="dxa"/>
          </w:tcPr>
          <w:p w14:paraId="158B701C" w14:textId="77777777" w:rsidR="00F540C4" w:rsidRDefault="00F540C4" w:rsidP="0058351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680" w:type="dxa"/>
            <w:shd w:val="clear" w:color="auto" w:fill="auto"/>
          </w:tcPr>
          <w:p w14:paraId="215892E1" w14:textId="77777777" w:rsidR="00F540C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МБДОУ «Солнышко» с. Мазанка» Симферопольского района РК,</w:t>
            </w:r>
          </w:p>
          <w:p w14:paraId="5E0777C3" w14:textId="77777777" w:rsidR="00F540C4" w:rsidRPr="0058351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 xml:space="preserve">Заведующий </w:t>
            </w:r>
            <w:proofErr w:type="spellStart"/>
            <w:r>
              <w:rPr>
                <w:lang w:eastAsia="ru-RU"/>
              </w:rPr>
              <w:t>Канатаева</w:t>
            </w:r>
            <w:proofErr w:type="spellEnd"/>
            <w:r>
              <w:rPr>
                <w:lang w:eastAsia="ru-RU"/>
              </w:rPr>
              <w:t xml:space="preserve"> Елена Ивановна</w:t>
            </w:r>
          </w:p>
        </w:tc>
        <w:tc>
          <w:tcPr>
            <w:tcW w:w="1071" w:type="dxa"/>
            <w:shd w:val="clear" w:color="auto" w:fill="auto"/>
          </w:tcPr>
          <w:p w14:paraId="5F8A4C41" w14:textId="77777777" w:rsidR="00F540C4" w:rsidRPr="0010045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4/80%</w:t>
            </w:r>
          </w:p>
        </w:tc>
        <w:tc>
          <w:tcPr>
            <w:tcW w:w="1315" w:type="dxa"/>
            <w:shd w:val="clear" w:color="auto" w:fill="auto"/>
          </w:tcPr>
          <w:p w14:paraId="579C4057" w14:textId="77777777" w:rsidR="00F540C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4,5/90%</w:t>
            </w:r>
          </w:p>
        </w:tc>
        <w:tc>
          <w:tcPr>
            <w:tcW w:w="1315" w:type="dxa"/>
            <w:shd w:val="clear" w:color="auto" w:fill="auto"/>
          </w:tcPr>
          <w:p w14:paraId="205D2492" w14:textId="77777777" w:rsidR="00F540C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20/80%</w:t>
            </w:r>
          </w:p>
        </w:tc>
        <w:tc>
          <w:tcPr>
            <w:tcW w:w="1122" w:type="dxa"/>
            <w:shd w:val="clear" w:color="auto" w:fill="auto"/>
          </w:tcPr>
          <w:p w14:paraId="3050BC26" w14:textId="77777777" w:rsidR="00F540C4" w:rsidRDefault="00F540C4" w:rsidP="00583514">
            <w:pPr>
              <w:spacing w:before="16" w:after="12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Высокий – 34,7%;</w:t>
            </w:r>
          </w:p>
          <w:p w14:paraId="244EBFBE" w14:textId="77777777" w:rsidR="00F540C4" w:rsidRPr="00583514" w:rsidRDefault="00F540C4" w:rsidP="00583514">
            <w:pPr>
              <w:spacing w:before="16" w:after="12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Средний- 57,3%</w:t>
            </w:r>
          </w:p>
        </w:tc>
        <w:tc>
          <w:tcPr>
            <w:tcW w:w="1336" w:type="dxa"/>
            <w:shd w:val="clear" w:color="auto" w:fill="auto"/>
          </w:tcPr>
          <w:p w14:paraId="7C1EAFDD" w14:textId="77777777" w:rsidR="00F540C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13/86,5%</w:t>
            </w:r>
          </w:p>
        </w:tc>
        <w:tc>
          <w:tcPr>
            <w:tcW w:w="1287" w:type="dxa"/>
            <w:shd w:val="clear" w:color="auto" w:fill="auto"/>
          </w:tcPr>
          <w:p w14:paraId="404DBB4E" w14:textId="77777777" w:rsidR="00F540C4" w:rsidRPr="0010045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5/100%</w:t>
            </w:r>
          </w:p>
        </w:tc>
        <w:tc>
          <w:tcPr>
            <w:tcW w:w="1315" w:type="dxa"/>
            <w:shd w:val="clear" w:color="auto" w:fill="auto"/>
          </w:tcPr>
          <w:p w14:paraId="0117694B" w14:textId="77777777" w:rsidR="00F540C4" w:rsidRPr="00583514" w:rsidRDefault="00F540C4" w:rsidP="00583514">
            <w:pPr>
              <w:spacing w:before="16" w:after="12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13/86,5%</w:t>
            </w:r>
          </w:p>
        </w:tc>
        <w:tc>
          <w:tcPr>
            <w:tcW w:w="1054" w:type="dxa"/>
            <w:shd w:val="clear" w:color="auto" w:fill="auto"/>
          </w:tcPr>
          <w:p w14:paraId="7A2F206F" w14:textId="77777777" w:rsidR="00F540C4" w:rsidRPr="00C357F9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4,5/90%</w:t>
            </w:r>
          </w:p>
        </w:tc>
        <w:tc>
          <w:tcPr>
            <w:tcW w:w="1089" w:type="dxa"/>
            <w:shd w:val="clear" w:color="auto" w:fill="auto"/>
          </w:tcPr>
          <w:p w14:paraId="7CFC3962" w14:textId="77777777" w:rsidR="00F540C4" w:rsidRDefault="00F540C4" w:rsidP="00583514">
            <w:pPr>
              <w:spacing w:before="16" w:after="12"/>
              <w:rPr>
                <w:lang w:eastAsia="ru-RU"/>
              </w:rPr>
            </w:pPr>
            <w:r>
              <w:rPr>
                <w:lang w:eastAsia="ru-RU"/>
              </w:rPr>
              <w:t>4/80%</w:t>
            </w:r>
          </w:p>
        </w:tc>
        <w:tc>
          <w:tcPr>
            <w:tcW w:w="1054" w:type="dxa"/>
            <w:shd w:val="clear" w:color="auto" w:fill="auto"/>
          </w:tcPr>
          <w:p w14:paraId="7332621B" w14:textId="77777777" w:rsidR="00F540C4" w:rsidRPr="00F540C4" w:rsidRDefault="00F540C4" w:rsidP="00583514">
            <w:pPr>
              <w:spacing w:before="16" w:after="12"/>
              <w:rPr>
                <w:b/>
                <w:sz w:val="24"/>
                <w:szCs w:val="24"/>
                <w:lang w:eastAsia="ru-RU"/>
              </w:rPr>
            </w:pPr>
            <w:r w:rsidRPr="00F540C4">
              <w:rPr>
                <w:b/>
                <w:sz w:val="24"/>
                <w:szCs w:val="24"/>
                <w:lang w:eastAsia="ru-RU"/>
              </w:rPr>
              <w:t>55/</w:t>
            </w:r>
            <w:r w:rsidR="00925237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r w:rsidRPr="00F540C4">
              <w:rPr>
                <w:b/>
                <w:sz w:val="24"/>
                <w:szCs w:val="24"/>
                <w:lang w:eastAsia="ru-RU"/>
              </w:rPr>
              <w:t>84,6%</w:t>
            </w:r>
          </w:p>
        </w:tc>
        <w:tc>
          <w:tcPr>
            <w:tcW w:w="1032" w:type="dxa"/>
            <w:shd w:val="clear" w:color="auto" w:fill="auto"/>
          </w:tcPr>
          <w:p w14:paraId="6EEA893C" w14:textId="77777777" w:rsidR="00F540C4" w:rsidRDefault="00F540C4" w:rsidP="00583514">
            <w:pPr>
              <w:spacing w:before="16" w:after="1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C90DCF" w14:paraId="5B915FA5" w14:textId="77777777" w:rsidTr="00663EBE">
        <w:tc>
          <w:tcPr>
            <w:tcW w:w="568" w:type="dxa"/>
          </w:tcPr>
          <w:p w14:paraId="2A422629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0" w:type="dxa"/>
          </w:tcPr>
          <w:p w14:paraId="46BECD8F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МБДОУ «Детский сад «Флажок»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>. Гвардейское»</w:t>
            </w:r>
          </w:p>
          <w:p w14:paraId="20E0B88C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– Рудакова Александра Михайловна</w:t>
            </w:r>
          </w:p>
        </w:tc>
        <w:tc>
          <w:tcPr>
            <w:tcW w:w="1071" w:type="dxa"/>
          </w:tcPr>
          <w:p w14:paraId="6814A547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7B158D80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04E2593F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24/96%</w:t>
            </w:r>
          </w:p>
        </w:tc>
        <w:tc>
          <w:tcPr>
            <w:tcW w:w="1122" w:type="dxa"/>
          </w:tcPr>
          <w:p w14:paraId="7A866F2B" w14:textId="77777777" w:rsidR="00C90DCF" w:rsidRPr="00663EBE" w:rsidRDefault="00663EBE" w:rsidP="00C90DCF">
            <w:pPr>
              <w:spacing w:before="16" w:after="12"/>
              <w:rPr>
                <w:i/>
                <w:sz w:val="24"/>
                <w:szCs w:val="24"/>
              </w:rPr>
            </w:pPr>
            <w:r w:rsidRPr="00663EBE">
              <w:rPr>
                <w:i/>
                <w:sz w:val="24"/>
                <w:szCs w:val="24"/>
              </w:rPr>
              <w:t>Высокий – 46,3%;</w:t>
            </w:r>
          </w:p>
          <w:p w14:paraId="1263C80C" w14:textId="77777777" w:rsidR="00663EBE" w:rsidRPr="00663EBE" w:rsidRDefault="00663EBE" w:rsidP="00C90DCF">
            <w:pPr>
              <w:spacing w:before="16" w:after="12"/>
              <w:rPr>
                <w:i/>
                <w:sz w:val="24"/>
                <w:szCs w:val="24"/>
              </w:rPr>
            </w:pPr>
            <w:r w:rsidRPr="00663EBE">
              <w:rPr>
                <w:i/>
                <w:sz w:val="24"/>
                <w:szCs w:val="24"/>
              </w:rPr>
              <w:t>Средний – 53,7%</w:t>
            </w:r>
          </w:p>
        </w:tc>
        <w:tc>
          <w:tcPr>
            <w:tcW w:w="1336" w:type="dxa"/>
          </w:tcPr>
          <w:p w14:paraId="18FE3EEA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13,5/90%</w:t>
            </w:r>
          </w:p>
        </w:tc>
        <w:tc>
          <w:tcPr>
            <w:tcW w:w="1287" w:type="dxa"/>
          </w:tcPr>
          <w:p w14:paraId="6CC06694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315" w:type="dxa"/>
          </w:tcPr>
          <w:p w14:paraId="2C2C3839" w14:textId="77777777" w:rsidR="00C90DCF" w:rsidRPr="00663EBE" w:rsidRDefault="00C90DCF" w:rsidP="00C90DCF">
            <w:pPr>
              <w:spacing w:before="16" w:after="12"/>
              <w:rPr>
                <w:i/>
                <w:sz w:val="24"/>
                <w:szCs w:val="24"/>
              </w:rPr>
            </w:pPr>
            <w:r w:rsidRPr="00663EBE">
              <w:rPr>
                <w:i/>
                <w:sz w:val="24"/>
                <w:szCs w:val="24"/>
              </w:rPr>
              <w:t>13,5/90%</w:t>
            </w:r>
          </w:p>
        </w:tc>
        <w:tc>
          <w:tcPr>
            <w:tcW w:w="1054" w:type="dxa"/>
          </w:tcPr>
          <w:p w14:paraId="3775B14F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4,5/90%</w:t>
            </w:r>
          </w:p>
        </w:tc>
        <w:tc>
          <w:tcPr>
            <w:tcW w:w="1089" w:type="dxa"/>
          </w:tcPr>
          <w:p w14:paraId="391FEBEE" w14:textId="77777777" w:rsidR="00C90DCF" w:rsidRDefault="00C90DCF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054" w:type="dxa"/>
          </w:tcPr>
          <w:p w14:paraId="18AAE733" w14:textId="77777777" w:rsidR="00C90DCF" w:rsidRPr="00C90DCF" w:rsidRDefault="00C90DCF" w:rsidP="00C90DCF">
            <w:pPr>
              <w:spacing w:before="16" w:after="12"/>
              <w:rPr>
                <w:b/>
                <w:sz w:val="24"/>
                <w:szCs w:val="24"/>
              </w:rPr>
            </w:pPr>
            <w:r w:rsidRPr="00C90DCF">
              <w:rPr>
                <w:b/>
                <w:sz w:val="24"/>
                <w:szCs w:val="24"/>
              </w:rPr>
              <w:t>59/</w:t>
            </w:r>
            <w:r w:rsidR="00925237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90DCF">
              <w:rPr>
                <w:b/>
                <w:sz w:val="24"/>
                <w:szCs w:val="24"/>
              </w:rPr>
              <w:t>90,8%</w:t>
            </w:r>
          </w:p>
        </w:tc>
        <w:tc>
          <w:tcPr>
            <w:tcW w:w="1032" w:type="dxa"/>
          </w:tcPr>
          <w:p w14:paraId="6F744BEB" w14:textId="77777777" w:rsidR="00C90DCF" w:rsidRPr="00C90DCF" w:rsidRDefault="00C90DCF" w:rsidP="00C90DCF">
            <w:pPr>
              <w:spacing w:before="16" w:after="12"/>
              <w:rPr>
                <w:b/>
                <w:sz w:val="24"/>
                <w:szCs w:val="24"/>
              </w:rPr>
            </w:pPr>
            <w:r w:rsidRPr="00C90DCF">
              <w:rPr>
                <w:b/>
                <w:sz w:val="24"/>
                <w:szCs w:val="24"/>
              </w:rPr>
              <w:t>высокий</w:t>
            </w:r>
          </w:p>
        </w:tc>
      </w:tr>
      <w:tr w:rsidR="00663EBE" w14:paraId="3272A89F" w14:textId="77777777" w:rsidTr="00663EBE">
        <w:tc>
          <w:tcPr>
            <w:tcW w:w="568" w:type="dxa"/>
          </w:tcPr>
          <w:p w14:paraId="730F1EB8" w14:textId="77777777" w:rsidR="00663EBE" w:rsidRDefault="00663EBE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680" w:type="dxa"/>
          </w:tcPr>
          <w:p w14:paraId="261A7A9F" w14:textId="77777777" w:rsidR="00663EBE" w:rsidRDefault="006E3CA9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«Ромашка» с. Константиновка» Симферопольского района РК;</w:t>
            </w:r>
          </w:p>
          <w:p w14:paraId="60DEF050" w14:textId="77777777" w:rsidR="006E3CA9" w:rsidRDefault="006E3CA9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Борисова-Уманская Екатерина </w:t>
            </w:r>
            <w:r>
              <w:rPr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071" w:type="dxa"/>
          </w:tcPr>
          <w:p w14:paraId="63B622FF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5/100%</w:t>
            </w:r>
          </w:p>
        </w:tc>
        <w:tc>
          <w:tcPr>
            <w:tcW w:w="1315" w:type="dxa"/>
          </w:tcPr>
          <w:p w14:paraId="5D698D17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3556A03F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17,5/70%</w:t>
            </w:r>
          </w:p>
        </w:tc>
        <w:tc>
          <w:tcPr>
            <w:tcW w:w="1122" w:type="dxa"/>
          </w:tcPr>
          <w:p w14:paraId="574E5226" w14:textId="77777777" w:rsidR="00663EBE" w:rsidRPr="00663EBE" w:rsidRDefault="002957ED" w:rsidP="002957ED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Высокий- 35,6%, средний – 59,4%</w:t>
            </w:r>
          </w:p>
        </w:tc>
        <w:tc>
          <w:tcPr>
            <w:tcW w:w="1336" w:type="dxa"/>
          </w:tcPr>
          <w:p w14:paraId="72B25DA9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13/90%</w:t>
            </w:r>
          </w:p>
        </w:tc>
        <w:tc>
          <w:tcPr>
            <w:tcW w:w="1287" w:type="dxa"/>
          </w:tcPr>
          <w:p w14:paraId="3FBFFEC7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439DDECD" w14:textId="77777777" w:rsidR="00663EBE" w:rsidRPr="00663EBE" w:rsidRDefault="002957ED" w:rsidP="00C90DCF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13/90%</w:t>
            </w:r>
          </w:p>
        </w:tc>
        <w:tc>
          <w:tcPr>
            <w:tcW w:w="1054" w:type="dxa"/>
          </w:tcPr>
          <w:p w14:paraId="1A793564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4,5/90%</w:t>
            </w:r>
          </w:p>
        </w:tc>
        <w:tc>
          <w:tcPr>
            <w:tcW w:w="1089" w:type="dxa"/>
          </w:tcPr>
          <w:p w14:paraId="37020BC7" w14:textId="77777777" w:rsidR="00663EBE" w:rsidRDefault="002957ED" w:rsidP="00C90DC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054" w:type="dxa"/>
          </w:tcPr>
          <w:p w14:paraId="648AB1F3" w14:textId="77777777" w:rsidR="00663EBE" w:rsidRPr="00C90DCF" w:rsidRDefault="002957ED" w:rsidP="00C90DCF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54/</w:t>
            </w:r>
            <w:r w:rsidR="00925237"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83%</w:t>
            </w:r>
          </w:p>
        </w:tc>
        <w:tc>
          <w:tcPr>
            <w:tcW w:w="1032" w:type="dxa"/>
          </w:tcPr>
          <w:p w14:paraId="37D99D41" w14:textId="77777777" w:rsidR="00663EBE" w:rsidRPr="00C90DCF" w:rsidRDefault="002957ED" w:rsidP="00C90DCF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364564" w14:paraId="7621F8B8" w14:textId="77777777" w:rsidTr="00663EBE">
        <w:tc>
          <w:tcPr>
            <w:tcW w:w="568" w:type="dxa"/>
          </w:tcPr>
          <w:p w14:paraId="73BBA5B7" w14:textId="77777777" w:rsidR="00364564" w:rsidRDefault="00364564" w:rsidP="0036456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80" w:type="dxa"/>
          </w:tcPr>
          <w:p w14:paraId="00D1420A" w14:textId="77777777" w:rsidR="00364564" w:rsidRDefault="00364564" w:rsidP="00364564">
            <w:pPr>
              <w:jc w:val="center"/>
              <w:rPr>
                <w:sz w:val="24"/>
                <w:szCs w:val="24"/>
              </w:rPr>
            </w:pPr>
            <w:r w:rsidRPr="00364564">
              <w:rPr>
                <w:sz w:val="24"/>
                <w:szCs w:val="24"/>
              </w:rPr>
              <w:t xml:space="preserve">МБДОУ «Детский сад «Мурзилка» </w:t>
            </w:r>
            <w:proofErr w:type="spellStart"/>
            <w:r w:rsidRPr="00364564">
              <w:rPr>
                <w:sz w:val="24"/>
                <w:szCs w:val="24"/>
              </w:rPr>
              <w:t>с.</w:t>
            </w:r>
            <w:r w:rsidR="00430AF4">
              <w:rPr>
                <w:sz w:val="24"/>
                <w:szCs w:val="24"/>
              </w:rPr>
              <w:t>В</w:t>
            </w:r>
            <w:r w:rsidRPr="00364564">
              <w:rPr>
                <w:sz w:val="24"/>
                <w:szCs w:val="24"/>
              </w:rPr>
              <w:t>ерхнекурганное</w:t>
            </w:r>
            <w:proofErr w:type="spellEnd"/>
            <w:r w:rsidRPr="0036456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</w:t>
            </w:r>
          </w:p>
          <w:p w14:paraId="76DF241D" w14:textId="77777777" w:rsidR="00364564" w:rsidRPr="00364564" w:rsidRDefault="00364564" w:rsidP="00364564">
            <w:pPr>
              <w:jc w:val="center"/>
              <w:rPr>
                <w:sz w:val="24"/>
                <w:szCs w:val="24"/>
              </w:rPr>
            </w:pPr>
            <w:r w:rsidRPr="00364564">
              <w:rPr>
                <w:sz w:val="24"/>
                <w:szCs w:val="24"/>
              </w:rPr>
              <w:t xml:space="preserve"> </w:t>
            </w:r>
          </w:p>
          <w:p w14:paraId="69796C5D" w14:textId="77777777" w:rsidR="00364564" w:rsidRPr="00364564" w:rsidRDefault="00364564" w:rsidP="00364564">
            <w:pPr>
              <w:jc w:val="center"/>
              <w:rPr>
                <w:sz w:val="24"/>
                <w:szCs w:val="24"/>
              </w:rPr>
            </w:pPr>
            <w:r w:rsidRPr="00364564">
              <w:rPr>
                <w:sz w:val="24"/>
                <w:szCs w:val="24"/>
              </w:rPr>
              <w:t>Кругликова Алена Владимировна</w:t>
            </w:r>
          </w:p>
        </w:tc>
        <w:tc>
          <w:tcPr>
            <w:tcW w:w="1071" w:type="dxa"/>
          </w:tcPr>
          <w:p w14:paraId="723F0C84" w14:textId="77777777" w:rsidR="00364564" w:rsidRPr="005A5500" w:rsidRDefault="00925237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4/8</w:t>
            </w:r>
            <w:r w:rsidR="00364564" w:rsidRPr="005A5500">
              <w:rPr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77D010E5" w14:textId="77777777" w:rsidR="00364564" w:rsidRPr="005A5500" w:rsidRDefault="00925237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4/8</w:t>
            </w:r>
            <w:r w:rsidR="00364564" w:rsidRPr="005A5500">
              <w:rPr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04252598" w14:textId="77777777" w:rsidR="00364564" w:rsidRPr="005A5500" w:rsidRDefault="0036456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5A5500">
              <w:rPr>
                <w:color w:val="000000" w:themeColor="text1"/>
                <w:sz w:val="24"/>
                <w:szCs w:val="24"/>
              </w:rPr>
              <w:t>20/80%</w:t>
            </w:r>
          </w:p>
          <w:p w14:paraId="201FEA33" w14:textId="77777777" w:rsidR="00364564" w:rsidRPr="005A5500" w:rsidRDefault="0036456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dxa"/>
          </w:tcPr>
          <w:p w14:paraId="03685FED" w14:textId="77777777" w:rsidR="00364564" w:rsidRPr="005A5500" w:rsidRDefault="00364564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A5500">
              <w:rPr>
                <w:i/>
                <w:color w:val="000000" w:themeColor="text1"/>
                <w:sz w:val="24"/>
                <w:szCs w:val="24"/>
              </w:rPr>
              <w:t>Высокий – 72,7%;</w:t>
            </w:r>
          </w:p>
          <w:p w14:paraId="5634BFD1" w14:textId="77777777" w:rsidR="00364564" w:rsidRPr="005A5500" w:rsidRDefault="00364564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A5500">
              <w:rPr>
                <w:i/>
                <w:color w:val="000000" w:themeColor="text1"/>
                <w:sz w:val="24"/>
                <w:szCs w:val="24"/>
              </w:rPr>
              <w:t>Средний 23%</w:t>
            </w:r>
          </w:p>
        </w:tc>
        <w:tc>
          <w:tcPr>
            <w:tcW w:w="1336" w:type="dxa"/>
          </w:tcPr>
          <w:p w14:paraId="40AFA206" w14:textId="77777777" w:rsidR="00364564" w:rsidRPr="005A5500" w:rsidRDefault="0036456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5A5500">
              <w:rPr>
                <w:color w:val="000000" w:themeColor="text1"/>
                <w:sz w:val="24"/>
                <w:szCs w:val="24"/>
              </w:rPr>
              <w:t>12,5/80%</w:t>
            </w:r>
          </w:p>
        </w:tc>
        <w:tc>
          <w:tcPr>
            <w:tcW w:w="1287" w:type="dxa"/>
          </w:tcPr>
          <w:p w14:paraId="2CE785A4" w14:textId="77777777" w:rsidR="00364564" w:rsidRPr="005A5500" w:rsidRDefault="005A5500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5A5500">
              <w:rPr>
                <w:color w:val="000000" w:themeColor="text1"/>
                <w:sz w:val="24"/>
                <w:szCs w:val="24"/>
              </w:rPr>
              <w:t>4,5/9</w:t>
            </w:r>
            <w:r w:rsidR="00364564" w:rsidRPr="005A5500">
              <w:rPr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48FEA6AA" w14:textId="77777777" w:rsidR="00364564" w:rsidRPr="005A5500" w:rsidRDefault="00364564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5A5500">
              <w:rPr>
                <w:i/>
                <w:color w:val="000000" w:themeColor="text1"/>
                <w:sz w:val="24"/>
                <w:szCs w:val="24"/>
              </w:rPr>
              <w:t>12,5/80%</w:t>
            </w:r>
          </w:p>
        </w:tc>
        <w:tc>
          <w:tcPr>
            <w:tcW w:w="1054" w:type="dxa"/>
          </w:tcPr>
          <w:p w14:paraId="6C4CA989" w14:textId="77777777" w:rsidR="00364564" w:rsidRPr="005A5500" w:rsidRDefault="0036456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5A5500"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089" w:type="dxa"/>
          </w:tcPr>
          <w:p w14:paraId="5410EE8B" w14:textId="77777777" w:rsidR="00364564" w:rsidRPr="005A5500" w:rsidRDefault="0036456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5A5500">
              <w:rPr>
                <w:color w:val="000000" w:themeColor="text1"/>
                <w:sz w:val="24"/>
                <w:szCs w:val="24"/>
                <w:lang w:val="en-US"/>
              </w:rPr>
              <w:t>4</w:t>
            </w:r>
            <w:r w:rsidRPr="005A5500">
              <w:rPr>
                <w:color w:val="000000" w:themeColor="text1"/>
                <w:sz w:val="24"/>
                <w:szCs w:val="24"/>
              </w:rPr>
              <w:t>/</w:t>
            </w:r>
            <w:r w:rsidRPr="005A5500">
              <w:rPr>
                <w:color w:val="000000" w:themeColor="text1"/>
                <w:sz w:val="24"/>
                <w:szCs w:val="24"/>
                <w:lang w:val="en-US"/>
              </w:rPr>
              <w:t>8</w:t>
            </w:r>
            <w:r w:rsidRPr="005A5500">
              <w:rPr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1054" w:type="dxa"/>
          </w:tcPr>
          <w:p w14:paraId="289C3B6A" w14:textId="77777777" w:rsidR="00364564" w:rsidRPr="005A5500" w:rsidRDefault="00364564" w:rsidP="00925237">
            <w:pPr>
              <w:spacing w:before="16" w:after="1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A5500">
              <w:rPr>
                <w:b/>
                <w:color w:val="000000" w:themeColor="text1"/>
                <w:sz w:val="24"/>
                <w:szCs w:val="24"/>
              </w:rPr>
              <w:t>5</w:t>
            </w:r>
            <w:r w:rsidR="005A5500" w:rsidRPr="005A5500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925237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925237">
              <w:rPr>
                <w:b/>
                <w:color w:val="000000" w:themeColor="text1"/>
                <w:sz w:val="24"/>
                <w:szCs w:val="24"/>
                <w:lang w:val="en-US"/>
              </w:rPr>
              <w:t>5</w:t>
            </w:r>
            <w:r w:rsidRPr="005A5500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9252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A5500" w:rsidRPr="005A5500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925237">
              <w:rPr>
                <w:b/>
                <w:color w:val="000000" w:themeColor="text1"/>
                <w:sz w:val="24"/>
                <w:szCs w:val="24"/>
              </w:rPr>
              <w:t>2</w:t>
            </w:r>
            <w:r w:rsidR="005A5500" w:rsidRPr="005A5500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925237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5A5500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0CA02116" w14:textId="77777777" w:rsidR="00364564" w:rsidRPr="005A5500" w:rsidRDefault="0036456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5A5500">
              <w:rPr>
                <w:color w:val="000000" w:themeColor="text1"/>
                <w:sz w:val="24"/>
                <w:szCs w:val="24"/>
              </w:rPr>
              <w:t>высокий</w:t>
            </w:r>
          </w:p>
        </w:tc>
      </w:tr>
      <w:tr w:rsidR="00735CDE" w14:paraId="04CAE7E5" w14:textId="77777777" w:rsidTr="00663EBE">
        <w:tc>
          <w:tcPr>
            <w:tcW w:w="568" w:type="dxa"/>
          </w:tcPr>
          <w:p w14:paraId="104F9FBC" w14:textId="77777777" w:rsidR="00735CDE" w:rsidRDefault="00123D0B" w:rsidP="0036456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0" w:type="dxa"/>
          </w:tcPr>
          <w:p w14:paraId="59AFB08F" w14:textId="77777777" w:rsidR="00735CDE" w:rsidRDefault="003C6791" w:rsidP="00364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«Золотой ключик» с. Мирное» Симферопольского района РК;</w:t>
            </w:r>
          </w:p>
          <w:p w14:paraId="44153FCE" w14:textId="77777777" w:rsidR="003C6791" w:rsidRPr="00364564" w:rsidRDefault="003C6791" w:rsidP="00364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Петрушина Галина Богдановна</w:t>
            </w:r>
          </w:p>
        </w:tc>
        <w:tc>
          <w:tcPr>
            <w:tcW w:w="1071" w:type="dxa"/>
          </w:tcPr>
          <w:p w14:paraId="7E3DA437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1DD1BEC7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1290A83F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22,5/90%</w:t>
            </w:r>
          </w:p>
        </w:tc>
        <w:tc>
          <w:tcPr>
            <w:tcW w:w="1122" w:type="dxa"/>
          </w:tcPr>
          <w:p w14:paraId="52932518" w14:textId="77777777" w:rsidR="00735CDE" w:rsidRPr="005A5500" w:rsidRDefault="00425ABE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Высокий – 39%; средний – 59,8%</w:t>
            </w:r>
          </w:p>
        </w:tc>
        <w:tc>
          <w:tcPr>
            <w:tcW w:w="1336" w:type="dxa"/>
          </w:tcPr>
          <w:p w14:paraId="7202EA00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14/93,3%</w:t>
            </w:r>
          </w:p>
        </w:tc>
        <w:tc>
          <w:tcPr>
            <w:tcW w:w="1287" w:type="dxa"/>
          </w:tcPr>
          <w:p w14:paraId="74D7EB7F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315" w:type="dxa"/>
          </w:tcPr>
          <w:p w14:paraId="1A725DC0" w14:textId="77777777" w:rsidR="00735CDE" w:rsidRPr="005A5500" w:rsidRDefault="003C6791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14/93,3%</w:t>
            </w:r>
          </w:p>
        </w:tc>
        <w:tc>
          <w:tcPr>
            <w:tcW w:w="1054" w:type="dxa"/>
          </w:tcPr>
          <w:p w14:paraId="308356E8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089" w:type="dxa"/>
          </w:tcPr>
          <w:p w14:paraId="39A9D90D" w14:textId="77777777" w:rsidR="00735CDE" w:rsidRPr="003C6791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5/100%</w:t>
            </w:r>
          </w:p>
        </w:tc>
        <w:tc>
          <w:tcPr>
            <w:tcW w:w="1054" w:type="dxa"/>
          </w:tcPr>
          <w:p w14:paraId="43F8883C" w14:textId="77777777" w:rsidR="00735CDE" w:rsidRPr="005A5500" w:rsidRDefault="003C6791" w:rsidP="005A5500">
            <w:pPr>
              <w:spacing w:before="16" w:after="1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60,5/</w:t>
            </w:r>
            <w:r w:rsidR="009252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93%</w:t>
            </w:r>
          </w:p>
        </w:tc>
        <w:tc>
          <w:tcPr>
            <w:tcW w:w="1032" w:type="dxa"/>
          </w:tcPr>
          <w:p w14:paraId="308F4EB3" w14:textId="77777777" w:rsidR="00735CDE" w:rsidRPr="005A5500" w:rsidRDefault="003C6791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высокий</w:t>
            </w:r>
          </w:p>
        </w:tc>
      </w:tr>
      <w:tr w:rsidR="005D4A84" w14:paraId="569B329F" w14:textId="77777777" w:rsidTr="00663EBE">
        <w:tc>
          <w:tcPr>
            <w:tcW w:w="568" w:type="dxa"/>
          </w:tcPr>
          <w:p w14:paraId="772EFEE0" w14:textId="77777777" w:rsidR="005D4A84" w:rsidRDefault="005D4A84" w:rsidP="0036456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0" w:type="dxa"/>
          </w:tcPr>
          <w:p w14:paraId="60F4CA8A" w14:textId="77777777" w:rsidR="005D4A84" w:rsidRDefault="005D4A84" w:rsidP="00364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«Теремок» с. Краснолесье» Симферопольского района Республики Крым;</w:t>
            </w:r>
          </w:p>
          <w:p w14:paraId="2A0AF104" w14:textId="77777777" w:rsidR="005D4A84" w:rsidRDefault="005D4A84" w:rsidP="00364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Лунина Нина Петровна</w:t>
            </w:r>
          </w:p>
        </w:tc>
        <w:tc>
          <w:tcPr>
            <w:tcW w:w="1071" w:type="dxa"/>
          </w:tcPr>
          <w:p w14:paraId="00CCFAFA" w14:textId="77777777" w:rsidR="005D4A84" w:rsidRDefault="005D4A8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315" w:type="dxa"/>
          </w:tcPr>
          <w:p w14:paraId="52C4F819" w14:textId="77777777" w:rsidR="005D4A84" w:rsidRDefault="005D4A8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315" w:type="dxa"/>
          </w:tcPr>
          <w:p w14:paraId="696EC886" w14:textId="77777777" w:rsidR="005D4A84" w:rsidRDefault="005D4A8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22,5/90%</w:t>
            </w:r>
          </w:p>
        </w:tc>
        <w:tc>
          <w:tcPr>
            <w:tcW w:w="1122" w:type="dxa"/>
          </w:tcPr>
          <w:p w14:paraId="5A0FA222" w14:textId="77777777" w:rsidR="005D4A84" w:rsidRDefault="005D4A84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Высокий-53%, средний-46%</w:t>
            </w:r>
          </w:p>
        </w:tc>
        <w:tc>
          <w:tcPr>
            <w:tcW w:w="1336" w:type="dxa"/>
          </w:tcPr>
          <w:p w14:paraId="24CBC9F2" w14:textId="77777777" w:rsidR="005D4A84" w:rsidRDefault="005D4A84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13,8/92%</w:t>
            </w:r>
          </w:p>
        </w:tc>
        <w:tc>
          <w:tcPr>
            <w:tcW w:w="1287" w:type="dxa"/>
          </w:tcPr>
          <w:p w14:paraId="390F095A" w14:textId="77777777" w:rsidR="005D4A84" w:rsidRDefault="00FF2667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315" w:type="dxa"/>
          </w:tcPr>
          <w:p w14:paraId="10E6A3A1" w14:textId="77777777" w:rsidR="005D4A84" w:rsidRDefault="00FF2667" w:rsidP="00364564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13,8/92%</w:t>
            </w:r>
          </w:p>
        </w:tc>
        <w:tc>
          <w:tcPr>
            <w:tcW w:w="1054" w:type="dxa"/>
          </w:tcPr>
          <w:p w14:paraId="7B201A79" w14:textId="77777777" w:rsidR="005D4A84" w:rsidRDefault="00FF2667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4,5/90%</w:t>
            </w:r>
          </w:p>
        </w:tc>
        <w:tc>
          <w:tcPr>
            <w:tcW w:w="1089" w:type="dxa"/>
          </w:tcPr>
          <w:p w14:paraId="19A47CA2" w14:textId="77777777" w:rsidR="005D4A84" w:rsidRDefault="00FF2667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3,5/70%</w:t>
            </w:r>
          </w:p>
        </w:tc>
        <w:tc>
          <w:tcPr>
            <w:tcW w:w="1054" w:type="dxa"/>
          </w:tcPr>
          <w:p w14:paraId="564E2340" w14:textId="77777777" w:rsidR="005D4A84" w:rsidRDefault="00FF2667" w:rsidP="005A5500">
            <w:pPr>
              <w:spacing w:before="16" w:after="1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57,8/89%</w:t>
            </w:r>
          </w:p>
        </w:tc>
        <w:tc>
          <w:tcPr>
            <w:tcW w:w="1032" w:type="dxa"/>
          </w:tcPr>
          <w:p w14:paraId="0EAB2445" w14:textId="77777777" w:rsidR="005D4A84" w:rsidRDefault="00FF2667" w:rsidP="00364564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высокий</w:t>
            </w:r>
          </w:p>
        </w:tc>
      </w:tr>
      <w:tr w:rsidR="008C4203" w14:paraId="3C5F85D0" w14:textId="77777777" w:rsidTr="00663EBE">
        <w:tc>
          <w:tcPr>
            <w:tcW w:w="568" w:type="dxa"/>
          </w:tcPr>
          <w:p w14:paraId="1AF1E983" w14:textId="77777777" w:rsidR="008C4203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80" w:type="dxa"/>
          </w:tcPr>
          <w:p w14:paraId="4D9801B5" w14:textId="77777777" w:rsidR="008C4203" w:rsidRPr="008C4203" w:rsidRDefault="008C4203" w:rsidP="008C4203">
            <w:pPr>
              <w:spacing w:before="16" w:after="12"/>
              <w:rPr>
                <w:sz w:val="24"/>
                <w:szCs w:val="24"/>
              </w:rPr>
            </w:pPr>
            <w:r w:rsidRPr="008C4203">
              <w:rPr>
                <w:sz w:val="24"/>
                <w:szCs w:val="24"/>
              </w:rPr>
              <w:t xml:space="preserve">МБДОУ «Детский сад "Орленок» </w:t>
            </w:r>
            <w:proofErr w:type="spellStart"/>
            <w:r w:rsidRPr="008C4203">
              <w:rPr>
                <w:sz w:val="24"/>
                <w:szCs w:val="24"/>
              </w:rPr>
              <w:t>с.Чистенькое</w:t>
            </w:r>
            <w:proofErr w:type="spellEnd"/>
            <w:r w:rsidRPr="008C4203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Симферопольского района</w:t>
            </w:r>
          </w:p>
          <w:p w14:paraId="5B8662A8" w14:textId="77777777" w:rsidR="008C4203" w:rsidRPr="008C4203" w:rsidRDefault="008C4203" w:rsidP="008C4203">
            <w:pPr>
              <w:spacing w:before="16" w:after="12"/>
              <w:rPr>
                <w:sz w:val="24"/>
                <w:szCs w:val="24"/>
              </w:rPr>
            </w:pPr>
            <w:r w:rsidRPr="008C4203">
              <w:rPr>
                <w:sz w:val="24"/>
                <w:szCs w:val="24"/>
              </w:rPr>
              <w:t>2.Слепченко Надежда Петровна</w:t>
            </w:r>
          </w:p>
        </w:tc>
        <w:tc>
          <w:tcPr>
            <w:tcW w:w="1071" w:type="dxa"/>
          </w:tcPr>
          <w:p w14:paraId="4D83A212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5б./ 100%</w:t>
            </w:r>
          </w:p>
        </w:tc>
        <w:tc>
          <w:tcPr>
            <w:tcW w:w="1315" w:type="dxa"/>
          </w:tcPr>
          <w:p w14:paraId="4DED5A9D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5б./ 100%</w:t>
            </w:r>
          </w:p>
        </w:tc>
        <w:tc>
          <w:tcPr>
            <w:tcW w:w="1315" w:type="dxa"/>
          </w:tcPr>
          <w:p w14:paraId="25BA1D37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21б./ 80%</w:t>
            </w:r>
          </w:p>
        </w:tc>
        <w:tc>
          <w:tcPr>
            <w:tcW w:w="1122" w:type="dxa"/>
          </w:tcPr>
          <w:p w14:paraId="6FFF9B33" w14:textId="77777777" w:rsidR="008C4203" w:rsidRPr="008C4203" w:rsidRDefault="008C4203" w:rsidP="0032626C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8C4203">
              <w:rPr>
                <w:i/>
                <w:color w:val="000000" w:themeColor="text1"/>
                <w:sz w:val="24"/>
                <w:szCs w:val="24"/>
              </w:rPr>
              <w:t>высокий 30%; средний 66%)</w:t>
            </w:r>
          </w:p>
        </w:tc>
        <w:tc>
          <w:tcPr>
            <w:tcW w:w="1336" w:type="dxa"/>
          </w:tcPr>
          <w:p w14:paraId="3BF1D3A9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13,5б./ 90%</w:t>
            </w:r>
          </w:p>
        </w:tc>
        <w:tc>
          <w:tcPr>
            <w:tcW w:w="1287" w:type="dxa"/>
          </w:tcPr>
          <w:p w14:paraId="4751D608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4б./80%</w:t>
            </w:r>
          </w:p>
        </w:tc>
        <w:tc>
          <w:tcPr>
            <w:tcW w:w="1315" w:type="dxa"/>
          </w:tcPr>
          <w:p w14:paraId="298CD05E" w14:textId="77777777" w:rsidR="008C4203" w:rsidRPr="008C4203" w:rsidRDefault="008C4203" w:rsidP="008C4203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8C4203">
              <w:rPr>
                <w:i/>
                <w:color w:val="000000" w:themeColor="text1"/>
                <w:sz w:val="24"/>
                <w:szCs w:val="24"/>
              </w:rPr>
              <w:t>13,5б./ 90%</w:t>
            </w:r>
          </w:p>
        </w:tc>
        <w:tc>
          <w:tcPr>
            <w:tcW w:w="1054" w:type="dxa"/>
          </w:tcPr>
          <w:p w14:paraId="1A22695D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5б./ 100%</w:t>
            </w:r>
          </w:p>
        </w:tc>
        <w:tc>
          <w:tcPr>
            <w:tcW w:w="1089" w:type="dxa"/>
          </w:tcPr>
          <w:p w14:paraId="3530C5A4" w14:textId="77777777" w:rsidR="008C4203" w:rsidRPr="00D3786A" w:rsidRDefault="008C4203" w:rsidP="008C4203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5б./ 100%</w:t>
            </w:r>
          </w:p>
        </w:tc>
        <w:tc>
          <w:tcPr>
            <w:tcW w:w="1054" w:type="dxa"/>
          </w:tcPr>
          <w:p w14:paraId="2B1AE88A" w14:textId="77777777" w:rsidR="008C4203" w:rsidRPr="008C4203" w:rsidRDefault="008C4203" w:rsidP="008C4203">
            <w:pPr>
              <w:spacing w:before="16" w:after="12"/>
              <w:rPr>
                <w:b/>
                <w:sz w:val="24"/>
                <w:szCs w:val="24"/>
              </w:rPr>
            </w:pPr>
            <w:r w:rsidRPr="008C4203">
              <w:rPr>
                <w:b/>
                <w:sz w:val="24"/>
                <w:szCs w:val="24"/>
              </w:rPr>
              <w:t>58,5 б.\ 90%</w:t>
            </w:r>
          </w:p>
        </w:tc>
        <w:tc>
          <w:tcPr>
            <w:tcW w:w="1032" w:type="dxa"/>
          </w:tcPr>
          <w:p w14:paraId="4257C64E" w14:textId="77777777" w:rsidR="008C4203" w:rsidRPr="008C4203" w:rsidRDefault="008C4203" w:rsidP="008C4203">
            <w:pPr>
              <w:spacing w:before="16" w:after="12"/>
              <w:rPr>
                <w:b/>
                <w:sz w:val="24"/>
                <w:szCs w:val="24"/>
              </w:rPr>
            </w:pPr>
            <w:r w:rsidRPr="008C4203">
              <w:rPr>
                <w:b/>
                <w:sz w:val="24"/>
                <w:szCs w:val="24"/>
              </w:rPr>
              <w:t>высокий</w:t>
            </w:r>
          </w:p>
        </w:tc>
      </w:tr>
      <w:tr w:rsidR="0032626C" w14:paraId="0A2A16C9" w14:textId="77777777" w:rsidTr="00663EBE">
        <w:tc>
          <w:tcPr>
            <w:tcW w:w="568" w:type="dxa"/>
          </w:tcPr>
          <w:p w14:paraId="379D507C" w14:textId="77777777" w:rsidR="0032626C" w:rsidRDefault="0032626C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80" w:type="dxa"/>
          </w:tcPr>
          <w:p w14:paraId="2925694F" w14:textId="77777777" w:rsidR="0032626C" w:rsidRPr="0032626C" w:rsidRDefault="0032626C" w:rsidP="0032626C">
            <w:pPr>
              <w:spacing w:before="16" w:after="12"/>
              <w:rPr>
                <w:sz w:val="24"/>
                <w:szCs w:val="24"/>
              </w:rPr>
            </w:pPr>
            <w:r w:rsidRPr="0032626C">
              <w:rPr>
                <w:sz w:val="24"/>
                <w:szCs w:val="24"/>
              </w:rPr>
              <w:t xml:space="preserve">МБДОУ «Детский сад «Колосок» с. </w:t>
            </w:r>
            <w:proofErr w:type="spellStart"/>
            <w:r w:rsidRPr="0032626C">
              <w:rPr>
                <w:sz w:val="24"/>
                <w:szCs w:val="24"/>
              </w:rPr>
              <w:t>Скворцово</w:t>
            </w:r>
            <w:proofErr w:type="spellEnd"/>
            <w:r w:rsidRPr="0032626C">
              <w:rPr>
                <w:sz w:val="24"/>
                <w:szCs w:val="24"/>
              </w:rPr>
              <w:t xml:space="preserve">»; Заведующий </w:t>
            </w:r>
            <w:proofErr w:type="spellStart"/>
            <w:r w:rsidRPr="0032626C">
              <w:rPr>
                <w:sz w:val="24"/>
                <w:szCs w:val="24"/>
              </w:rPr>
              <w:t>Нистиренко</w:t>
            </w:r>
            <w:proofErr w:type="spellEnd"/>
            <w:r w:rsidRPr="0032626C">
              <w:rPr>
                <w:sz w:val="24"/>
                <w:szCs w:val="24"/>
              </w:rPr>
              <w:t xml:space="preserve"> Алла Андреевна</w:t>
            </w:r>
          </w:p>
        </w:tc>
        <w:tc>
          <w:tcPr>
            <w:tcW w:w="1071" w:type="dxa"/>
          </w:tcPr>
          <w:p w14:paraId="1B45C163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315" w:type="dxa"/>
          </w:tcPr>
          <w:p w14:paraId="5E18A398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7248D3A2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15/60%</w:t>
            </w:r>
          </w:p>
        </w:tc>
        <w:tc>
          <w:tcPr>
            <w:tcW w:w="1122" w:type="dxa"/>
          </w:tcPr>
          <w:p w14:paraId="6EEBF0C0" w14:textId="77777777" w:rsidR="0032626C" w:rsidRPr="005B5D2D" w:rsidRDefault="005B5D2D" w:rsidP="0032626C">
            <w:pPr>
              <w:spacing w:before="16" w:after="12"/>
              <w:rPr>
                <w:i/>
                <w:sz w:val="24"/>
                <w:szCs w:val="24"/>
              </w:rPr>
            </w:pPr>
            <w:r w:rsidRPr="005B5D2D">
              <w:rPr>
                <w:i/>
                <w:sz w:val="24"/>
                <w:szCs w:val="24"/>
              </w:rPr>
              <w:t>Высокий – 34%, средний – 62%</w:t>
            </w:r>
          </w:p>
        </w:tc>
        <w:tc>
          <w:tcPr>
            <w:tcW w:w="1336" w:type="dxa"/>
          </w:tcPr>
          <w:p w14:paraId="6C7FDC2D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10,6/70,6%</w:t>
            </w:r>
          </w:p>
        </w:tc>
        <w:tc>
          <w:tcPr>
            <w:tcW w:w="1287" w:type="dxa"/>
          </w:tcPr>
          <w:p w14:paraId="002E8FE1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315" w:type="dxa"/>
          </w:tcPr>
          <w:p w14:paraId="15526303" w14:textId="77777777" w:rsidR="0032626C" w:rsidRPr="00CF79B6" w:rsidRDefault="00CF79B6" w:rsidP="0032626C">
            <w:pPr>
              <w:spacing w:before="16" w:after="12"/>
              <w:rPr>
                <w:i/>
                <w:sz w:val="24"/>
                <w:szCs w:val="24"/>
              </w:rPr>
            </w:pPr>
            <w:r w:rsidRPr="00CF79B6">
              <w:rPr>
                <w:i/>
                <w:sz w:val="24"/>
                <w:szCs w:val="24"/>
              </w:rPr>
              <w:t>10,6/70%</w:t>
            </w:r>
          </w:p>
        </w:tc>
        <w:tc>
          <w:tcPr>
            <w:tcW w:w="1054" w:type="dxa"/>
          </w:tcPr>
          <w:p w14:paraId="14AD2D61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089" w:type="dxa"/>
          </w:tcPr>
          <w:p w14:paraId="52B2A86D" w14:textId="77777777" w:rsidR="0032626C" w:rsidRDefault="00CF79B6" w:rsidP="003262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3/70%</w:t>
            </w:r>
          </w:p>
        </w:tc>
        <w:tc>
          <w:tcPr>
            <w:tcW w:w="1054" w:type="dxa"/>
          </w:tcPr>
          <w:p w14:paraId="2AF446DB" w14:textId="77777777" w:rsidR="0032626C" w:rsidRPr="00CF79B6" w:rsidRDefault="00CF79B6" w:rsidP="0032626C">
            <w:pPr>
              <w:spacing w:before="16" w:after="12"/>
              <w:rPr>
                <w:b/>
                <w:sz w:val="24"/>
                <w:szCs w:val="24"/>
              </w:rPr>
            </w:pPr>
            <w:r w:rsidRPr="00CF79B6">
              <w:rPr>
                <w:b/>
                <w:sz w:val="24"/>
                <w:szCs w:val="24"/>
              </w:rPr>
              <w:t>43,6/66%</w:t>
            </w:r>
          </w:p>
        </w:tc>
        <w:tc>
          <w:tcPr>
            <w:tcW w:w="1032" w:type="dxa"/>
          </w:tcPr>
          <w:p w14:paraId="784F02C4" w14:textId="77777777" w:rsidR="0032626C" w:rsidRPr="00CF79B6" w:rsidRDefault="00CF79B6" w:rsidP="0032626C">
            <w:pPr>
              <w:spacing w:before="16" w:after="12"/>
              <w:rPr>
                <w:b/>
                <w:sz w:val="24"/>
                <w:szCs w:val="24"/>
              </w:rPr>
            </w:pPr>
            <w:r w:rsidRPr="00CF79B6">
              <w:rPr>
                <w:b/>
                <w:sz w:val="24"/>
                <w:szCs w:val="24"/>
              </w:rPr>
              <w:t>средний</w:t>
            </w:r>
          </w:p>
        </w:tc>
      </w:tr>
      <w:tr w:rsidR="00C2707E" w14:paraId="6B361168" w14:textId="77777777" w:rsidTr="00663EBE">
        <w:tc>
          <w:tcPr>
            <w:tcW w:w="568" w:type="dxa"/>
          </w:tcPr>
          <w:p w14:paraId="0BB8E0FC" w14:textId="77777777" w:rsidR="00C2707E" w:rsidRDefault="00C2707E" w:rsidP="00C2707E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80" w:type="dxa"/>
          </w:tcPr>
          <w:p w14:paraId="4E9BCD5B" w14:textId="77777777" w:rsidR="00C2707E" w:rsidRPr="0032626C" w:rsidRDefault="00C2707E" w:rsidP="00C2707E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«Детский сад «Аленушка» с. Чисте</w:t>
            </w:r>
            <w:r w:rsidR="001C3A7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ькое» Симферопольского района Республики Крым</w:t>
            </w:r>
          </w:p>
        </w:tc>
        <w:tc>
          <w:tcPr>
            <w:tcW w:w="1071" w:type="dxa"/>
          </w:tcPr>
          <w:p w14:paraId="4A220389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4,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5 /</w:t>
            </w:r>
          </w:p>
          <w:p w14:paraId="15EE72B1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9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0 %</w:t>
            </w:r>
          </w:p>
        </w:tc>
        <w:tc>
          <w:tcPr>
            <w:tcW w:w="1315" w:type="dxa"/>
          </w:tcPr>
          <w:p w14:paraId="77B2B48F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5/</w:t>
            </w:r>
          </w:p>
          <w:p w14:paraId="1DC5BE00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100 %</w:t>
            </w:r>
          </w:p>
        </w:tc>
        <w:tc>
          <w:tcPr>
            <w:tcW w:w="1315" w:type="dxa"/>
          </w:tcPr>
          <w:p w14:paraId="4616B6C7" w14:textId="77777777" w:rsidR="00C2707E" w:rsidRPr="001C3A75" w:rsidRDefault="00EF6E2F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/</w:t>
            </w:r>
          </w:p>
          <w:p w14:paraId="706ED3A5" w14:textId="77777777" w:rsidR="00C2707E" w:rsidRPr="001C3A75" w:rsidRDefault="00EF6E2F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88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122" w:type="dxa"/>
          </w:tcPr>
          <w:p w14:paraId="66BA5B99" w14:textId="77777777" w:rsidR="00C2707E" w:rsidRPr="001C3A75" w:rsidRDefault="00C2707E" w:rsidP="00C2707E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C3A75">
              <w:rPr>
                <w:i/>
                <w:color w:val="000000" w:themeColor="text1"/>
                <w:sz w:val="24"/>
                <w:szCs w:val="24"/>
              </w:rPr>
              <w:t>В- 46%</w:t>
            </w:r>
          </w:p>
          <w:p w14:paraId="1658E3C3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i/>
                <w:color w:val="000000" w:themeColor="text1"/>
                <w:sz w:val="24"/>
                <w:szCs w:val="24"/>
              </w:rPr>
              <w:t>2,5 балла</w:t>
            </w:r>
          </w:p>
          <w:p w14:paraId="6B2667E2" w14:textId="77777777" w:rsidR="00C2707E" w:rsidRPr="001C3A75" w:rsidRDefault="001C3A75" w:rsidP="00C2707E">
            <w:pPr>
              <w:spacing w:before="16" w:after="12"/>
              <w:rPr>
                <w:i/>
                <w:color w:val="000000" w:themeColor="text1"/>
                <w:sz w:val="24"/>
                <w:szCs w:val="24"/>
              </w:rPr>
            </w:pPr>
            <w:r w:rsidRPr="001C3A75">
              <w:rPr>
                <w:i/>
                <w:color w:val="000000" w:themeColor="text1"/>
                <w:sz w:val="24"/>
                <w:szCs w:val="24"/>
              </w:rPr>
              <w:t>средний</w:t>
            </w:r>
            <w:r w:rsidR="00C2707E" w:rsidRPr="001C3A75">
              <w:rPr>
                <w:i/>
                <w:color w:val="000000" w:themeColor="text1"/>
                <w:sz w:val="24"/>
                <w:szCs w:val="24"/>
              </w:rPr>
              <w:t xml:space="preserve"> -50%</w:t>
            </w:r>
          </w:p>
          <w:p w14:paraId="3B6C4436" w14:textId="77777777" w:rsidR="00C2707E" w:rsidRPr="001C3A75" w:rsidRDefault="00C2707E" w:rsidP="00C2707E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</w:tcPr>
          <w:p w14:paraId="43818FE1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12,9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/</w:t>
            </w:r>
          </w:p>
          <w:p w14:paraId="5C79706C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8</w:t>
            </w:r>
            <w:r w:rsidR="001C3A75" w:rsidRPr="001C3A75">
              <w:rPr>
                <w:bCs/>
                <w:color w:val="000000" w:themeColor="text1"/>
                <w:sz w:val="24"/>
                <w:szCs w:val="24"/>
              </w:rPr>
              <w:t>6</w:t>
            </w:r>
            <w:r w:rsidRPr="001C3A75">
              <w:rPr>
                <w:bCs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287" w:type="dxa"/>
          </w:tcPr>
          <w:p w14:paraId="39DAB63A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4,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5/</w:t>
            </w:r>
          </w:p>
          <w:p w14:paraId="168DA47E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9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0 %</w:t>
            </w:r>
          </w:p>
        </w:tc>
        <w:tc>
          <w:tcPr>
            <w:tcW w:w="1315" w:type="dxa"/>
          </w:tcPr>
          <w:p w14:paraId="52EC2BF2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i/>
                <w:color w:val="000000" w:themeColor="text1"/>
                <w:sz w:val="24"/>
                <w:szCs w:val="24"/>
              </w:rPr>
              <w:t>1</w:t>
            </w:r>
            <w:r w:rsidR="001C3A75" w:rsidRPr="001C3A75">
              <w:rPr>
                <w:bCs/>
                <w:i/>
                <w:color w:val="000000" w:themeColor="text1"/>
                <w:sz w:val="24"/>
                <w:szCs w:val="24"/>
              </w:rPr>
              <w:t>2,9</w:t>
            </w:r>
            <w:r w:rsidRPr="001C3A75">
              <w:rPr>
                <w:bCs/>
                <w:i/>
                <w:color w:val="000000" w:themeColor="text1"/>
                <w:sz w:val="24"/>
                <w:szCs w:val="24"/>
              </w:rPr>
              <w:t>/</w:t>
            </w:r>
          </w:p>
          <w:p w14:paraId="495EC944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i/>
                <w:color w:val="000000" w:themeColor="text1"/>
                <w:sz w:val="24"/>
                <w:szCs w:val="24"/>
              </w:rPr>
              <w:t>8</w:t>
            </w:r>
            <w:r w:rsidR="001C3A75" w:rsidRPr="001C3A75">
              <w:rPr>
                <w:bCs/>
                <w:i/>
                <w:color w:val="000000" w:themeColor="text1"/>
                <w:sz w:val="24"/>
                <w:szCs w:val="24"/>
              </w:rPr>
              <w:t>6</w:t>
            </w:r>
            <w:r w:rsidRPr="001C3A75">
              <w:rPr>
                <w:bCs/>
                <w:i/>
                <w:color w:val="000000" w:themeColor="text1"/>
                <w:sz w:val="24"/>
                <w:szCs w:val="24"/>
              </w:rPr>
              <w:t xml:space="preserve"> %</w:t>
            </w:r>
          </w:p>
        </w:tc>
        <w:tc>
          <w:tcPr>
            <w:tcW w:w="1054" w:type="dxa"/>
          </w:tcPr>
          <w:p w14:paraId="545C1430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4/</w:t>
            </w:r>
          </w:p>
          <w:p w14:paraId="6B7F5126" w14:textId="77777777" w:rsidR="00C2707E" w:rsidRPr="001C3A75" w:rsidRDefault="00C2707E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80 %</w:t>
            </w:r>
          </w:p>
        </w:tc>
        <w:tc>
          <w:tcPr>
            <w:tcW w:w="1089" w:type="dxa"/>
          </w:tcPr>
          <w:p w14:paraId="0E59053C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4,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5/</w:t>
            </w:r>
          </w:p>
          <w:p w14:paraId="082A8DF7" w14:textId="77777777" w:rsidR="00C2707E" w:rsidRPr="001C3A75" w:rsidRDefault="001C3A75" w:rsidP="00C2707E">
            <w:pPr>
              <w:spacing w:before="16" w:after="1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Cs/>
                <w:color w:val="000000" w:themeColor="text1"/>
                <w:sz w:val="24"/>
                <w:szCs w:val="24"/>
              </w:rPr>
              <w:t>9</w:t>
            </w:r>
            <w:r w:rsidR="00C2707E" w:rsidRPr="001C3A75">
              <w:rPr>
                <w:bCs/>
                <w:color w:val="000000" w:themeColor="text1"/>
                <w:sz w:val="24"/>
                <w:szCs w:val="24"/>
              </w:rPr>
              <w:t>0 %</w:t>
            </w:r>
          </w:p>
        </w:tc>
        <w:tc>
          <w:tcPr>
            <w:tcW w:w="1054" w:type="dxa"/>
          </w:tcPr>
          <w:p w14:paraId="6394F4ED" w14:textId="77777777" w:rsidR="001C3A75" w:rsidRPr="001C3A75" w:rsidRDefault="00EF6E2F" w:rsidP="00C2707E">
            <w:pPr>
              <w:spacing w:before="16" w:after="12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57,4</w:t>
            </w:r>
            <w:r w:rsidR="001C3A75" w:rsidRPr="001C3A75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64850AC7" w14:textId="77777777" w:rsidR="00C2707E" w:rsidRPr="001C3A75" w:rsidRDefault="00EF6E2F" w:rsidP="00C2707E">
            <w:pPr>
              <w:spacing w:before="16" w:after="12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88,3</w:t>
            </w:r>
            <w:r w:rsidR="001C3A75" w:rsidRPr="001C3A75">
              <w:rPr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5EFB5699" w14:textId="77777777" w:rsidR="00C2707E" w:rsidRPr="001C3A75" w:rsidRDefault="001C3A75" w:rsidP="00C2707E">
            <w:pPr>
              <w:spacing w:before="16" w:after="12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C3A75">
              <w:rPr>
                <w:b/>
                <w:bCs/>
                <w:color w:val="000000" w:themeColor="text1"/>
                <w:sz w:val="24"/>
                <w:szCs w:val="24"/>
              </w:rPr>
              <w:t>высокий</w:t>
            </w:r>
          </w:p>
        </w:tc>
      </w:tr>
      <w:tr w:rsidR="00DA5558" w14:paraId="0A78EEEC" w14:textId="77777777" w:rsidTr="00663EBE">
        <w:tc>
          <w:tcPr>
            <w:tcW w:w="568" w:type="dxa"/>
          </w:tcPr>
          <w:p w14:paraId="1446BD38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80" w:type="dxa"/>
          </w:tcPr>
          <w:p w14:paraId="78D5B953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1.МБДОУ «Детский сад «Солнышко» с. Новоандреевка»</w:t>
            </w:r>
          </w:p>
          <w:p w14:paraId="3A3396E5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2.Акафьева Алла Васильевна</w:t>
            </w:r>
          </w:p>
        </w:tc>
        <w:tc>
          <w:tcPr>
            <w:tcW w:w="1071" w:type="dxa"/>
          </w:tcPr>
          <w:p w14:paraId="68309ED7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 баллов/</w:t>
            </w:r>
          </w:p>
          <w:p w14:paraId="2C4A7B2B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315" w:type="dxa"/>
          </w:tcPr>
          <w:p w14:paraId="4063EB06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 балла/90 %</w:t>
            </w:r>
          </w:p>
        </w:tc>
        <w:tc>
          <w:tcPr>
            <w:tcW w:w="1315" w:type="dxa"/>
          </w:tcPr>
          <w:p w14:paraId="543C2D2E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баллов/</w:t>
            </w:r>
          </w:p>
          <w:p w14:paraId="239E1C0C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1122" w:type="dxa"/>
          </w:tcPr>
          <w:p w14:paraId="03A6C624" w14:textId="77777777" w:rsidR="00DA5558" w:rsidRPr="00DA5558" w:rsidRDefault="00DA5558" w:rsidP="00DA5558">
            <w:pPr>
              <w:spacing w:before="16" w:after="12"/>
              <w:rPr>
                <w:i/>
                <w:sz w:val="24"/>
                <w:szCs w:val="24"/>
              </w:rPr>
            </w:pPr>
            <w:r w:rsidRPr="00DA5558">
              <w:rPr>
                <w:i/>
                <w:sz w:val="24"/>
                <w:szCs w:val="24"/>
              </w:rPr>
              <w:t>Высокий 45%, средний – 50%</w:t>
            </w:r>
          </w:p>
        </w:tc>
        <w:tc>
          <w:tcPr>
            <w:tcW w:w="1336" w:type="dxa"/>
          </w:tcPr>
          <w:p w14:paraId="300BF506" w14:textId="77777777" w:rsidR="00DA5558" w:rsidRDefault="00602AA2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A555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="00DA5558">
              <w:rPr>
                <w:sz w:val="24"/>
                <w:szCs w:val="24"/>
              </w:rPr>
              <w:t xml:space="preserve"> балла/</w:t>
            </w:r>
          </w:p>
          <w:p w14:paraId="55C3A585" w14:textId="77777777" w:rsidR="00DA5558" w:rsidRPr="00D3786A" w:rsidRDefault="00602AA2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DA5558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</w:tcPr>
          <w:p w14:paraId="4DB1BDF3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  <w:p w14:paraId="36D0FCED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/60%</w:t>
            </w:r>
          </w:p>
        </w:tc>
        <w:tc>
          <w:tcPr>
            <w:tcW w:w="1315" w:type="dxa"/>
          </w:tcPr>
          <w:p w14:paraId="0A83EE49" w14:textId="77777777" w:rsidR="00DA5558" w:rsidRPr="00DA5558" w:rsidRDefault="00DA5558" w:rsidP="00602AA2">
            <w:pPr>
              <w:spacing w:before="16" w:after="12"/>
              <w:rPr>
                <w:i/>
                <w:sz w:val="24"/>
                <w:szCs w:val="24"/>
              </w:rPr>
            </w:pPr>
            <w:r w:rsidRPr="00DA5558">
              <w:rPr>
                <w:i/>
                <w:sz w:val="24"/>
                <w:szCs w:val="24"/>
              </w:rPr>
              <w:t>1</w:t>
            </w:r>
            <w:r w:rsidR="00602AA2">
              <w:rPr>
                <w:i/>
                <w:sz w:val="24"/>
                <w:szCs w:val="24"/>
              </w:rPr>
              <w:t>1,7 балла/78</w:t>
            </w:r>
            <w:r w:rsidRPr="00DA5558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14:paraId="0259265D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 балла/</w:t>
            </w:r>
          </w:p>
          <w:p w14:paraId="312167F9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</w:t>
            </w:r>
          </w:p>
        </w:tc>
        <w:tc>
          <w:tcPr>
            <w:tcW w:w="1089" w:type="dxa"/>
          </w:tcPr>
          <w:p w14:paraId="699E790C" w14:textId="77777777" w:rsidR="00DA5558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балла/</w:t>
            </w:r>
          </w:p>
          <w:p w14:paraId="7F96BE09" w14:textId="77777777" w:rsidR="00DA5558" w:rsidRPr="00D3786A" w:rsidRDefault="00DA5558" w:rsidP="00DA555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1054" w:type="dxa"/>
          </w:tcPr>
          <w:p w14:paraId="55056910" w14:textId="77777777" w:rsidR="00DA5558" w:rsidRPr="00DA5558" w:rsidRDefault="00602AA2" w:rsidP="00DA5558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  <w:r w:rsidR="00DA5558" w:rsidRPr="00DA555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7</w:t>
            </w:r>
            <w:r w:rsidR="00DA5558" w:rsidRPr="00DA5558">
              <w:rPr>
                <w:b/>
                <w:sz w:val="24"/>
                <w:szCs w:val="24"/>
              </w:rPr>
              <w:t xml:space="preserve"> балла/</w:t>
            </w:r>
          </w:p>
          <w:p w14:paraId="4B9C6626" w14:textId="77777777" w:rsidR="00DA5558" w:rsidRPr="00DA5558" w:rsidRDefault="00602AA2" w:rsidP="00602AA2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79,5</w:t>
            </w:r>
            <w:r w:rsidR="00DA5558" w:rsidRPr="00DA555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4A07A9C1" w14:textId="77777777" w:rsidR="00DA5558" w:rsidRPr="00DA5558" w:rsidRDefault="00DA5558" w:rsidP="00DA5558">
            <w:pPr>
              <w:spacing w:before="16" w:after="12"/>
              <w:rPr>
                <w:b/>
                <w:sz w:val="24"/>
                <w:szCs w:val="24"/>
              </w:rPr>
            </w:pPr>
            <w:proofErr w:type="spellStart"/>
            <w:r w:rsidRPr="00DA5558">
              <w:rPr>
                <w:b/>
                <w:sz w:val="24"/>
                <w:szCs w:val="24"/>
              </w:rPr>
              <w:t>Высо</w:t>
            </w:r>
            <w:proofErr w:type="spellEnd"/>
          </w:p>
          <w:p w14:paraId="230824CF" w14:textId="77777777" w:rsidR="00DA5558" w:rsidRPr="00DA5558" w:rsidRDefault="00DA5558" w:rsidP="00DA5558">
            <w:pPr>
              <w:spacing w:before="16" w:after="12"/>
              <w:rPr>
                <w:b/>
                <w:sz w:val="24"/>
                <w:szCs w:val="24"/>
              </w:rPr>
            </w:pPr>
            <w:r w:rsidRPr="00DA5558">
              <w:rPr>
                <w:b/>
                <w:sz w:val="24"/>
                <w:szCs w:val="24"/>
              </w:rPr>
              <w:t>кий</w:t>
            </w:r>
          </w:p>
        </w:tc>
      </w:tr>
      <w:tr w:rsidR="007C7198" w14:paraId="53EBDD67" w14:textId="77777777" w:rsidTr="00663EBE">
        <w:tc>
          <w:tcPr>
            <w:tcW w:w="568" w:type="dxa"/>
          </w:tcPr>
          <w:p w14:paraId="5C727F6B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80" w:type="dxa"/>
          </w:tcPr>
          <w:p w14:paraId="2F8F01BE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МБДОУ «Детский сад «Лесная сказка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>. Молодежное»;</w:t>
            </w:r>
          </w:p>
          <w:p w14:paraId="1C428FA5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Заведующий Лещина Юлия Викторовна</w:t>
            </w:r>
          </w:p>
        </w:tc>
        <w:tc>
          <w:tcPr>
            <w:tcW w:w="1071" w:type="dxa"/>
          </w:tcPr>
          <w:p w14:paraId="408D7A91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4,5/90%</w:t>
            </w:r>
          </w:p>
        </w:tc>
        <w:tc>
          <w:tcPr>
            <w:tcW w:w="1315" w:type="dxa"/>
          </w:tcPr>
          <w:p w14:paraId="0EA3ED69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41D79BBA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21,5/86%</w:t>
            </w:r>
          </w:p>
        </w:tc>
        <w:tc>
          <w:tcPr>
            <w:tcW w:w="1122" w:type="dxa"/>
          </w:tcPr>
          <w:p w14:paraId="077E0C76" w14:textId="77777777" w:rsidR="007C7198" w:rsidRDefault="007C7198" w:rsidP="007C7198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Высокий – 34,2%;</w:t>
            </w:r>
          </w:p>
          <w:p w14:paraId="09B0AED6" w14:textId="77777777" w:rsidR="007C7198" w:rsidRPr="00DA5558" w:rsidRDefault="007C7198" w:rsidP="007C7198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Средний – 62,5%</w:t>
            </w:r>
          </w:p>
        </w:tc>
        <w:tc>
          <w:tcPr>
            <w:tcW w:w="1336" w:type="dxa"/>
          </w:tcPr>
          <w:p w14:paraId="5A300269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13,5/90%</w:t>
            </w:r>
          </w:p>
        </w:tc>
        <w:tc>
          <w:tcPr>
            <w:tcW w:w="1287" w:type="dxa"/>
          </w:tcPr>
          <w:p w14:paraId="7ED95899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4,5/90%</w:t>
            </w:r>
          </w:p>
        </w:tc>
        <w:tc>
          <w:tcPr>
            <w:tcW w:w="1315" w:type="dxa"/>
          </w:tcPr>
          <w:p w14:paraId="7328D958" w14:textId="77777777" w:rsidR="007C7198" w:rsidRPr="007C7198" w:rsidRDefault="007C7198" w:rsidP="007C7198">
            <w:pPr>
              <w:spacing w:before="16" w:after="12"/>
              <w:rPr>
                <w:i/>
                <w:sz w:val="24"/>
                <w:szCs w:val="24"/>
              </w:rPr>
            </w:pPr>
            <w:r w:rsidRPr="007C7198">
              <w:rPr>
                <w:i/>
                <w:sz w:val="24"/>
                <w:szCs w:val="24"/>
              </w:rPr>
              <w:t>13,5/90%</w:t>
            </w:r>
          </w:p>
        </w:tc>
        <w:tc>
          <w:tcPr>
            <w:tcW w:w="1054" w:type="dxa"/>
          </w:tcPr>
          <w:p w14:paraId="0126F73D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089" w:type="dxa"/>
          </w:tcPr>
          <w:p w14:paraId="4EE792C9" w14:textId="77777777" w:rsidR="007C7198" w:rsidRDefault="007C7198" w:rsidP="007C7198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4,5/90%</w:t>
            </w:r>
          </w:p>
        </w:tc>
        <w:tc>
          <w:tcPr>
            <w:tcW w:w="1054" w:type="dxa"/>
          </w:tcPr>
          <w:p w14:paraId="24F708A2" w14:textId="77777777" w:rsidR="007C7198" w:rsidRDefault="007C7198" w:rsidP="007C7198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58,5 балла/ 90%</w:t>
            </w:r>
          </w:p>
        </w:tc>
        <w:tc>
          <w:tcPr>
            <w:tcW w:w="1032" w:type="dxa"/>
          </w:tcPr>
          <w:p w14:paraId="3412E51A" w14:textId="77777777" w:rsidR="007C7198" w:rsidRPr="00DA5558" w:rsidRDefault="007C7198" w:rsidP="007C7198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5B5A57" w14:paraId="49593ED2" w14:textId="77777777" w:rsidTr="00663EBE">
        <w:tc>
          <w:tcPr>
            <w:tcW w:w="568" w:type="dxa"/>
          </w:tcPr>
          <w:p w14:paraId="1A9992C9" w14:textId="77777777" w:rsidR="005B5A57" w:rsidRDefault="005B5A57" w:rsidP="005B5A57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0" w:type="dxa"/>
          </w:tcPr>
          <w:p w14:paraId="10A0DEBF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МБДОУ «Детский сад «Тополек» с. Кольчугино» заведующий Козакова Жанна Николаевна</w:t>
            </w:r>
          </w:p>
        </w:tc>
        <w:tc>
          <w:tcPr>
            <w:tcW w:w="1071" w:type="dxa"/>
          </w:tcPr>
          <w:p w14:paraId="068E01EF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3,5</w:t>
            </w:r>
          </w:p>
          <w:p w14:paraId="10ECD850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70%</w:t>
            </w:r>
          </w:p>
          <w:p w14:paraId="69332829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1315" w:type="dxa"/>
          </w:tcPr>
          <w:p w14:paraId="6A98A873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  <w:p w14:paraId="7D8331C5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80%</w:t>
            </w:r>
          </w:p>
        </w:tc>
        <w:tc>
          <w:tcPr>
            <w:tcW w:w="1315" w:type="dxa"/>
          </w:tcPr>
          <w:p w14:paraId="2D194548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  <w:p w14:paraId="3D83B898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60%</w:t>
            </w:r>
          </w:p>
        </w:tc>
        <w:tc>
          <w:tcPr>
            <w:tcW w:w="1122" w:type="dxa"/>
          </w:tcPr>
          <w:p w14:paraId="014D661B" w14:textId="77777777" w:rsidR="005B5A57" w:rsidRPr="005B5A57" w:rsidRDefault="005B5A57" w:rsidP="005B5A57">
            <w:pPr>
              <w:contextualSpacing/>
              <w:jc w:val="center"/>
              <w:rPr>
                <w:i/>
                <w:sz w:val="24"/>
                <w:szCs w:val="28"/>
              </w:rPr>
            </w:pPr>
            <w:r w:rsidRPr="005B5A57">
              <w:rPr>
                <w:i/>
                <w:sz w:val="24"/>
                <w:szCs w:val="28"/>
              </w:rPr>
              <w:t>в-43%</w:t>
            </w:r>
          </w:p>
          <w:p w14:paraId="1152C6D8" w14:textId="77777777" w:rsidR="005B5A57" w:rsidRPr="00E65761" w:rsidRDefault="005B5A57" w:rsidP="005B5A57">
            <w:pPr>
              <w:contextualSpacing/>
              <w:jc w:val="center"/>
              <w:rPr>
                <w:sz w:val="24"/>
                <w:szCs w:val="28"/>
                <w:highlight w:val="yellow"/>
              </w:rPr>
            </w:pPr>
            <w:r w:rsidRPr="005B5A57">
              <w:rPr>
                <w:i/>
                <w:sz w:val="24"/>
                <w:szCs w:val="28"/>
              </w:rPr>
              <w:t>с-55%</w:t>
            </w:r>
          </w:p>
        </w:tc>
        <w:tc>
          <w:tcPr>
            <w:tcW w:w="1336" w:type="dxa"/>
          </w:tcPr>
          <w:p w14:paraId="2FA30651" w14:textId="77777777" w:rsidR="005B5A57" w:rsidRDefault="005B5A57" w:rsidP="005B5A57">
            <w:pPr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  <w:p w14:paraId="1C361919" w14:textId="77777777" w:rsidR="005B5A57" w:rsidRPr="00076635" w:rsidRDefault="005B5A57" w:rsidP="005B5A57">
            <w:pPr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73%</w:t>
            </w:r>
          </w:p>
        </w:tc>
        <w:tc>
          <w:tcPr>
            <w:tcW w:w="1287" w:type="dxa"/>
          </w:tcPr>
          <w:p w14:paraId="626D90BC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  <w:p w14:paraId="20566AC8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60%</w:t>
            </w:r>
          </w:p>
        </w:tc>
        <w:tc>
          <w:tcPr>
            <w:tcW w:w="1315" w:type="dxa"/>
          </w:tcPr>
          <w:p w14:paraId="2E4B3ACC" w14:textId="77777777" w:rsidR="005B5A57" w:rsidRPr="005B5A57" w:rsidRDefault="005B5A57" w:rsidP="005B5A57">
            <w:pPr>
              <w:contextualSpacing/>
              <w:jc w:val="center"/>
              <w:rPr>
                <w:i/>
                <w:sz w:val="24"/>
                <w:szCs w:val="28"/>
              </w:rPr>
            </w:pPr>
            <w:r w:rsidRPr="005B5A57">
              <w:rPr>
                <w:i/>
                <w:sz w:val="24"/>
                <w:szCs w:val="28"/>
              </w:rPr>
              <w:t>11</w:t>
            </w:r>
          </w:p>
          <w:p w14:paraId="171B6A2C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 w:rsidRPr="005B5A57">
              <w:rPr>
                <w:i/>
                <w:sz w:val="24"/>
                <w:szCs w:val="28"/>
              </w:rPr>
              <w:t>73%</w:t>
            </w:r>
          </w:p>
        </w:tc>
        <w:tc>
          <w:tcPr>
            <w:tcW w:w="1054" w:type="dxa"/>
          </w:tcPr>
          <w:p w14:paraId="11C4C718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  <w:p w14:paraId="4516A488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60%</w:t>
            </w:r>
          </w:p>
        </w:tc>
        <w:tc>
          <w:tcPr>
            <w:tcW w:w="1089" w:type="dxa"/>
          </w:tcPr>
          <w:p w14:paraId="10B2D3D2" w14:textId="77777777" w:rsidR="005B5A57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  <w:p w14:paraId="3774CDAC" w14:textId="77777777" w:rsidR="005B5A57" w:rsidRPr="00076635" w:rsidRDefault="005B5A57" w:rsidP="005B5A57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60%</w:t>
            </w:r>
          </w:p>
        </w:tc>
        <w:tc>
          <w:tcPr>
            <w:tcW w:w="1054" w:type="dxa"/>
          </w:tcPr>
          <w:p w14:paraId="170303AC" w14:textId="77777777" w:rsidR="005B5A57" w:rsidRPr="005B5A57" w:rsidRDefault="005B5A57" w:rsidP="005B5A57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5B5A57">
              <w:rPr>
                <w:b/>
                <w:sz w:val="24"/>
                <w:szCs w:val="28"/>
              </w:rPr>
              <w:t>42,5б</w:t>
            </w:r>
          </w:p>
          <w:p w14:paraId="69B09C32" w14:textId="77777777" w:rsidR="005B5A57" w:rsidRPr="005B5A57" w:rsidRDefault="005B5A57" w:rsidP="005B5A57">
            <w:pPr>
              <w:contextualSpacing/>
              <w:jc w:val="center"/>
              <w:rPr>
                <w:b/>
                <w:sz w:val="24"/>
                <w:szCs w:val="28"/>
              </w:rPr>
            </w:pPr>
          </w:p>
          <w:p w14:paraId="37652BA4" w14:textId="77777777" w:rsidR="005B5A57" w:rsidRPr="005B5A57" w:rsidRDefault="005B5A57" w:rsidP="005B5A57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5B5A57">
              <w:rPr>
                <w:b/>
                <w:sz w:val="24"/>
                <w:szCs w:val="28"/>
              </w:rPr>
              <w:t>65%</w:t>
            </w:r>
          </w:p>
        </w:tc>
        <w:tc>
          <w:tcPr>
            <w:tcW w:w="1032" w:type="dxa"/>
          </w:tcPr>
          <w:p w14:paraId="3F48079F" w14:textId="77777777" w:rsidR="005B5A57" w:rsidRPr="005B5A57" w:rsidRDefault="005B5A57" w:rsidP="005B5A57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5B5A57">
              <w:rPr>
                <w:b/>
                <w:sz w:val="24"/>
                <w:szCs w:val="28"/>
              </w:rPr>
              <w:t>средний</w:t>
            </w:r>
          </w:p>
        </w:tc>
      </w:tr>
      <w:tr w:rsidR="00B95F80" w14:paraId="59992A16" w14:textId="77777777" w:rsidTr="0075094F">
        <w:tc>
          <w:tcPr>
            <w:tcW w:w="568" w:type="dxa"/>
          </w:tcPr>
          <w:p w14:paraId="7FCBD2E1" w14:textId="77777777" w:rsidR="00B95F80" w:rsidRDefault="00B95F80" w:rsidP="00B95F8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4B6" w14:textId="77777777" w:rsidR="00B95F80" w:rsidRDefault="00B95F80" w:rsidP="00B95F80">
            <w:pPr>
              <w:jc w:val="both"/>
              <w:rPr>
                <w:sz w:val="24"/>
                <w:szCs w:val="24"/>
              </w:rPr>
            </w:pPr>
            <w:r w:rsidRPr="00B95F80">
              <w:rPr>
                <w:sz w:val="24"/>
                <w:szCs w:val="24"/>
              </w:rPr>
              <w:t>МБДОУ «Золотые зернышки» с. Широкое» Симферопольского района РК</w:t>
            </w:r>
            <w:r>
              <w:rPr>
                <w:sz w:val="24"/>
                <w:szCs w:val="24"/>
              </w:rPr>
              <w:t>;</w:t>
            </w:r>
          </w:p>
          <w:p w14:paraId="69CFA76F" w14:textId="77777777" w:rsidR="00B95F80" w:rsidRPr="00B95F80" w:rsidRDefault="00B95F80" w:rsidP="00B95F8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Джемилова</w:t>
            </w:r>
            <w:proofErr w:type="spellEnd"/>
            <w:r>
              <w:rPr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1071" w:type="dxa"/>
          </w:tcPr>
          <w:p w14:paraId="5E574E0D" w14:textId="77777777" w:rsidR="00B95F80" w:rsidRDefault="00B95F80" w:rsidP="00B95F80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3,5/70%</w:t>
            </w:r>
          </w:p>
        </w:tc>
        <w:tc>
          <w:tcPr>
            <w:tcW w:w="1315" w:type="dxa"/>
          </w:tcPr>
          <w:p w14:paraId="565A24CF" w14:textId="77777777" w:rsidR="00B95F80" w:rsidRDefault="00B95F80" w:rsidP="00B95F80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711242">
              <w:rPr>
                <w:sz w:val="24"/>
                <w:szCs w:val="28"/>
              </w:rPr>
              <w:t>/80%</w:t>
            </w:r>
          </w:p>
        </w:tc>
        <w:tc>
          <w:tcPr>
            <w:tcW w:w="1315" w:type="dxa"/>
          </w:tcPr>
          <w:p w14:paraId="5B42FC1A" w14:textId="77777777" w:rsidR="00B95F80" w:rsidRDefault="00B95F80" w:rsidP="00B95F80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15/605</w:t>
            </w:r>
          </w:p>
        </w:tc>
        <w:tc>
          <w:tcPr>
            <w:tcW w:w="1122" w:type="dxa"/>
          </w:tcPr>
          <w:p w14:paraId="33CE68A8" w14:textId="77777777" w:rsidR="00B95F80" w:rsidRDefault="003D0882" w:rsidP="00B95F80">
            <w:pPr>
              <w:contextualSpacing/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В-</w:t>
            </w:r>
            <w:r w:rsidR="003E4952">
              <w:rPr>
                <w:i/>
                <w:sz w:val="24"/>
                <w:szCs w:val="28"/>
              </w:rPr>
              <w:t>69,6%;</w:t>
            </w:r>
          </w:p>
          <w:p w14:paraId="1091CE80" w14:textId="77777777" w:rsidR="003D0882" w:rsidRPr="005B5A57" w:rsidRDefault="003D0882" w:rsidP="00B95F80">
            <w:pPr>
              <w:contextualSpacing/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С-</w:t>
            </w:r>
            <w:r w:rsidR="003E4952">
              <w:rPr>
                <w:i/>
                <w:sz w:val="24"/>
                <w:szCs w:val="28"/>
              </w:rPr>
              <w:t>12,4%</w:t>
            </w:r>
          </w:p>
        </w:tc>
        <w:tc>
          <w:tcPr>
            <w:tcW w:w="1336" w:type="dxa"/>
          </w:tcPr>
          <w:p w14:paraId="44ABB355" w14:textId="77777777" w:rsidR="00B95F80" w:rsidRDefault="00B95F80" w:rsidP="00B95F80">
            <w:pPr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10,5/70%</w:t>
            </w:r>
          </w:p>
        </w:tc>
        <w:tc>
          <w:tcPr>
            <w:tcW w:w="1287" w:type="dxa"/>
          </w:tcPr>
          <w:p w14:paraId="0A0B8B84" w14:textId="77777777" w:rsidR="00B95F80" w:rsidRDefault="00B95F80" w:rsidP="00B95F80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3/60%</w:t>
            </w:r>
          </w:p>
        </w:tc>
        <w:tc>
          <w:tcPr>
            <w:tcW w:w="1315" w:type="dxa"/>
          </w:tcPr>
          <w:p w14:paraId="77F3ECF0" w14:textId="77777777" w:rsidR="00B95F80" w:rsidRDefault="00B95F80" w:rsidP="00B95F80">
            <w:pPr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10,5/70%</w:t>
            </w:r>
          </w:p>
        </w:tc>
        <w:tc>
          <w:tcPr>
            <w:tcW w:w="1054" w:type="dxa"/>
          </w:tcPr>
          <w:p w14:paraId="63D5B6E9" w14:textId="77777777" w:rsidR="00B95F80" w:rsidRDefault="00711242" w:rsidP="00B95F80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4/80%</w:t>
            </w:r>
          </w:p>
        </w:tc>
        <w:tc>
          <w:tcPr>
            <w:tcW w:w="1089" w:type="dxa"/>
          </w:tcPr>
          <w:p w14:paraId="18D6EF13" w14:textId="77777777" w:rsidR="00B95F80" w:rsidRDefault="00711242" w:rsidP="00B95F80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3/60%</w:t>
            </w:r>
          </w:p>
        </w:tc>
        <w:tc>
          <w:tcPr>
            <w:tcW w:w="1054" w:type="dxa"/>
          </w:tcPr>
          <w:p w14:paraId="089E6AFF" w14:textId="77777777" w:rsidR="00B95F80" w:rsidRPr="005B5A57" w:rsidRDefault="00711242" w:rsidP="00B95F80">
            <w:pPr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43б./ 66,1%</w:t>
            </w:r>
          </w:p>
        </w:tc>
        <w:tc>
          <w:tcPr>
            <w:tcW w:w="1032" w:type="dxa"/>
          </w:tcPr>
          <w:p w14:paraId="407B69DD" w14:textId="77777777" w:rsidR="00B95F80" w:rsidRPr="005B5A57" w:rsidRDefault="00711242" w:rsidP="00B95F80">
            <w:pPr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средний</w:t>
            </w:r>
          </w:p>
        </w:tc>
      </w:tr>
      <w:tr w:rsidR="00EE4CB2" w14:paraId="07901D49" w14:textId="77777777" w:rsidTr="0075094F">
        <w:tc>
          <w:tcPr>
            <w:tcW w:w="568" w:type="dxa"/>
          </w:tcPr>
          <w:p w14:paraId="63F06FEC" w14:textId="77777777" w:rsidR="00EE4CB2" w:rsidRDefault="00EE4CB2" w:rsidP="00EE4CB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9A16" w14:textId="77777777" w:rsidR="00EE4CB2" w:rsidRDefault="00EE4CB2" w:rsidP="00EE4CB2">
            <w:pPr>
              <w:spacing w:before="16" w:after="12"/>
            </w:pPr>
            <w:r w:rsidRPr="009517D1">
              <w:t>МБДОУ «Детский сад «Вишенка» с.</w:t>
            </w:r>
            <w:r>
              <w:t xml:space="preserve"> </w:t>
            </w:r>
            <w:r w:rsidRPr="009517D1">
              <w:t>Красное»</w:t>
            </w:r>
            <w:r>
              <w:t xml:space="preserve"> Симферопольский район</w:t>
            </w:r>
          </w:p>
          <w:p w14:paraId="70DE004D" w14:textId="77777777" w:rsidR="00EE4CB2" w:rsidRPr="009517D1" w:rsidRDefault="00EE4CB2" w:rsidP="00EE4CB2">
            <w:pPr>
              <w:spacing w:before="16" w:after="12"/>
            </w:pPr>
            <w:r>
              <w:t>2. Заведующий Брилева Татьяна Анатольевна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0AA" w14:textId="77777777" w:rsidR="00B860C4" w:rsidRDefault="00B860C4" w:rsidP="00EE4CB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</w:t>
            </w:r>
          </w:p>
          <w:p w14:paraId="1A5AA272" w14:textId="77777777" w:rsidR="00EE4CB2" w:rsidRPr="00D33E16" w:rsidRDefault="00B860C4" w:rsidP="00EE4CB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4CB2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B18" w14:textId="77777777" w:rsidR="00EE4CB2" w:rsidRPr="00D33E16" w:rsidRDefault="00EE4CB2" w:rsidP="00EE4CB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4CBA" w14:textId="77777777" w:rsidR="00EE4CB2" w:rsidRPr="00D33E16" w:rsidRDefault="00B860C4" w:rsidP="003E495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  <w:r w:rsidR="00EE4CB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88</w:t>
            </w:r>
            <w:r w:rsidR="00EE4CB2">
              <w:rPr>
                <w:sz w:val="24"/>
                <w:szCs w:val="24"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6092" w14:textId="77777777" w:rsidR="00EE4CB2" w:rsidRPr="003D0882" w:rsidRDefault="00EE4CB2" w:rsidP="00EE4CB2">
            <w:pPr>
              <w:spacing w:before="16" w:after="12"/>
              <w:rPr>
                <w:i/>
                <w:sz w:val="24"/>
                <w:szCs w:val="24"/>
              </w:rPr>
            </w:pPr>
            <w:r w:rsidRPr="003D0882">
              <w:rPr>
                <w:i/>
                <w:sz w:val="24"/>
                <w:szCs w:val="24"/>
              </w:rPr>
              <w:t xml:space="preserve"> </w:t>
            </w:r>
            <w:r w:rsidR="003D0882" w:rsidRPr="003D0882">
              <w:rPr>
                <w:i/>
                <w:sz w:val="24"/>
                <w:szCs w:val="24"/>
              </w:rPr>
              <w:t>В-</w:t>
            </w:r>
            <w:r w:rsidR="003E4952">
              <w:rPr>
                <w:i/>
                <w:sz w:val="24"/>
                <w:szCs w:val="24"/>
              </w:rPr>
              <w:t>60,2%</w:t>
            </w:r>
          </w:p>
          <w:p w14:paraId="4B15BB8C" w14:textId="77777777" w:rsidR="003D0882" w:rsidRPr="003D0882" w:rsidRDefault="003D0882" w:rsidP="00EE4CB2">
            <w:pPr>
              <w:spacing w:before="16" w:after="12"/>
              <w:rPr>
                <w:i/>
                <w:sz w:val="24"/>
                <w:szCs w:val="24"/>
              </w:rPr>
            </w:pPr>
            <w:r w:rsidRPr="003D0882">
              <w:rPr>
                <w:i/>
                <w:sz w:val="24"/>
                <w:szCs w:val="24"/>
              </w:rPr>
              <w:t>С-</w:t>
            </w:r>
            <w:r w:rsidR="003E4952">
              <w:rPr>
                <w:i/>
                <w:sz w:val="24"/>
                <w:szCs w:val="24"/>
              </w:rPr>
              <w:t>34,36%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C31A" w14:textId="77777777" w:rsidR="00B860C4" w:rsidRDefault="00B860C4" w:rsidP="00B860C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14,1/</w:t>
            </w:r>
          </w:p>
          <w:p w14:paraId="7FF17CBB" w14:textId="77777777" w:rsidR="00EE4CB2" w:rsidRPr="00D33E16" w:rsidRDefault="00B860C4" w:rsidP="00B860C4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  <w:r w:rsidR="00EE4CB2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0C4A" w14:textId="77777777" w:rsidR="00EE4CB2" w:rsidRPr="00D33E16" w:rsidRDefault="003A604B" w:rsidP="003A604B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4CB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EE4CB2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48C" w14:textId="77777777" w:rsidR="00B860C4" w:rsidRDefault="00B860C4" w:rsidP="00EE4CB2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14,1/</w:t>
            </w:r>
          </w:p>
          <w:p w14:paraId="78D53DD3" w14:textId="77777777" w:rsidR="00EE4CB2" w:rsidRPr="003E4952" w:rsidRDefault="00B860C4" w:rsidP="00EE4CB2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90,6</w:t>
            </w:r>
            <w:r w:rsidR="00EE4CB2" w:rsidRPr="003E4952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C83B" w14:textId="77777777" w:rsidR="00EE4CB2" w:rsidRPr="00D33E16" w:rsidRDefault="00EE4CB2" w:rsidP="00EE4CB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D95" w14:textId="77777777" w:rsidR="00EE4CB2" w:rsidRPr="00D33E16" w:rsidRDefault="00EE4CB2" w:rsidP="00EE4CB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2,5/50%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847" w14:textId="77777777" w:rsidR="00EE4CB2" w:rsidRPr="00037688" w:rsidRDefault="003E4952" w:rsidP="00EE4CB2">
            <w:pPr>
              <w:spacing w:before="16" w:after="12"/>
              <w:rPr>
                <w:b/>
                <w:sz w:val="24"/>
                <w:szCs w:val="24"/>
              </w:rPr>
            </w:pPr>
            <w:r w:rsidRPr="00037688">
              <w:rPr>
                <w:b/>
                <w:sz w:val="24"/>
                <w:szCs w:val="24"/>
              </w:rPr>
              <w:t>58</w:t>
            </w:r>
            <w:r w:rsidR="003A604B">
              <w:rPr>
                <w:b/>
                <w:sz w:val="24"/>
                <w:szCs w:val="24"/>
              </w:rPr>
              <w:t>,6</w:t>
            </w:r>
            <w:r w:rsidR="00EE4CB2" w:rsidRPr="00037688">
              <w:rPr>
                <w:b/>
                <w:sz w:val="24"/>
                <w:szCs w:val="24"/>
              </w:rPr>
              <w:t>/</w:t>
            </w:r>
          </w:p>
          <w:p w14:paraId="0EC7CBE5" w14:textId="77777777" w:rsidR="00EE4CB2" w:rsidRPr="00037688" w:rsidRDefault="003A604B" w:rsidP="00EE4CB2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90,1</w:t>
            </w:r>
            <w:r w:rsidR="00EE4CB2" w:rsidRPr="00037688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A57" w14:textId="77777777" w:rsidR="00EE4CB2" w:rsidRPr="00037688" w:rsidRDefault="00EE4CB2" w:rsidP="00EE4CB2">
            <w:pPr>
              <w:spacing w:before="16" w:after="12"/>
              <w:rPr>
                <w:b/>
                <w:sz w:val="24"/>
                <w:szCs w:val="24"/>
              </w:rPr>
            </w:pPr>
            <w:r w:rsidRPr="00037688">
              <w:rPr>
                <w:b/>
                <w:sz w:val="24"/>
                <w:szCs w:val="24"/>
              </w:rPr>
              <w:t>высокий</w:t>
            </w:r>
          </w:p>
        </w:tc>
      </w:tr>
      <w:tr w:rsidR="001C646F" w14:paraId="2865DD76" w14:textId="77777777" w:rsidTr="0075094F">
        <w:tc>
          <w:tcPr>
            <w:tcW w:w="568" w:type="dxa"/>
          </w:tcPr>
          <w:p w14:paraId="3EC03D68" w14:textId="77777777" w:rsidR="001C646F" w:rsidRDefault="001C646F" w:rsidP="001C646F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087FC" w14:textId="77777777" w:rsidR="001C646F" w:rsidRDefault="001C646F" w:rsidP="001C646F">
            <w:pPr>
              <w:widowControl/>
              <w:spacing w:before="16" w:after="12"/>
            </w:pPr>
            <w:r>
              <w:t>1.МБОУ «</w:t>
            </w:r>
            <w:proofErr w:type="spellStart"/>
            <w:r>
              <w:t>Кизиловская</w:t>
            </w:r>
            <w:proofErr w:type="spellEnd"/>
            <w:r>
              <w:t xml:space="preserve"> начальная школа-детский сад «Росинка»</w:t>
            </w:r>
          </w:p>
          <w:p w14:paraId="5F6DBA24" w14:textId="77777777" w:rsidR="001C646F" w:rsidRDefault="001C646F" w:rsidP="001C646F">
            <w:pPr>
              <w:widowControl/>
              <w:spacing w:before="16" w:after="12"/>
            </w:pPr>
            <w:r>
              <w:lastRenderedPageBreak/>
              <w:t>2.Корнейчук Татьяна Сергеевна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AF0FD" w14:textId="77777777" w:rsidR="001C646F" w:rsidRDefault="001C646F" w:rsidP="001C646F">
            <w:pPr>
              <w:widowControl/>
              <w:spacing w:before="16" w:after="12"/>
            </w:pPr>
            <w:r>
              <w:lastRenderedPageBreak/>
              <w:t>5 баллов/</w:t>
            </w:r>
            <w:r w:rsidR="00A264A2">
              <w:t xml:space="preserve"> </w:t>
            </w:r>
            <w:r>
              <w:t>100%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BE1B1" w14:textId="77777777" w:rsidR="001C646F" w:rsidRDefault="001C646F" w:rsidP="001C646F">
            <w:pPr>
              <w:widowControl/>
              <w:spacing w:before="16" w:after="12"/>
            </w:pPr>
            <w:r>
              <w:t>4,5балла /90%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1D97" w14:textId="77777777" w:rsidR="001C646F" w:rsidRDefault="001C646F" w:rsidP="001C646F">
            <w:pPr>
              <w:widowControl/>
              <w:spacing w:before="16" w:after="12"/>
            </w:pPr>
            <w:r>
              <w:t>21 балл/84%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1FEF9" w14:textId="77777777" w:rsidR="001C646F" w:rsidRPr="00A264A2" w:rsidRDefault="001C646F" w:rsidP="001C646F">
            <w:pPr>
              <w:widowControl/>
              <w:spacing w:before="16" w:after="12"/>
              <w:rPr>
                <w:i/>
              </w:rPr>
            </w:pPr>
            <w:r w:rsidRPr="00A264A2">
              <w:rPr>
                <w:i/>
              </w:rPr>
              <w:t>В-58%</w:t>
            </w:r>
          </w:p>
          <w:p w14:paraId="5A7F7D7B" w14:textId="77777777" w:rsidR="001C646F" w:rsidRPr="00A264A2" w:rsidRDefault="001C646F" w:rsidP="001C646F">
            <w:pPr>
              <w:widowControl/>
              <w:spacing w:before="16" w:after="12"/>
              <w:rPr>
                <w:i/>
              </w:rPr>
            </w:pPr>
            <w:r w:rsidRPr="00A264A2">
              <w:rPr>
                <w:i/>
              </w:rPr>
              <w:t>С-35%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DCE85" w14:textId="77777777" w:rsidR="001C646F" w:rsidRDefault="001C646F" w:rsidP="00A264A2">
            <w:pPr>
              <w:widowControl/>
              <w:spacing w:before="16" w:after="12"/>
            </w:pPr>
            <w:r>
              <w:t xml:space="preserve">12,5 </w:t>
            </w:r>
            <w:proofErr w:type="gramStart"/>
            <w:r>
              <w:t xml:space="preserve">балла  </w:t>
            </w:r>
            <w:r w:rsidR="00A264A2">
              <w:t>/</w:t>
            </w:r>
            <w:proofErr w:type="gramEnd"/>
            <w:r>
              <w:t>83%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8A14E" w14:textId="77777777" w:rsidR="001C646F" w:rsidRDefault="001C646F" w:rsidP="001C646F">
            <w:pPr>
              <w:widowControl/>
              <w:spacing w:before="16" w:after="12"/>
            </w:pPr>
            <w:r>
              <w:t>5 баллов/ 100%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0F0C6" w14:textId="77777777" w:rsidR="001C646F" w:rsidRPr="001C646F" w:rsidRDefault="001C646F" w:rsidP="001C646F">
            <w:pPr>
              <w:widowControl/>
              <w:spacing w:before="16" w:after="12"/>
              <w:rPr>
                <w:i/>
              </w:rPr>
            </w:pPr>
            <w:r w:rsidRPr="001C646F">
              <w:rPr>
                <w:i/>
              </w:rPr>
              <w:t>12,5</w:t>
            </w:r>
            <w:r>
              <w:rPr>
                <w:i/>
              </w:rPr>
              <w:t xml:space="preserve"> </w:t>
            </w:r>
            <w:proofErr w:type="gramStart"/>
            <w:r w:rsidRPr="001C646F">
              <w:rPr>
                <w:i/>
              </w:rPr>
              <w:t>балла  /</w:t>
            </w:r>
            <w:proofErr w:type="gramEnd"/>
            <w:r w:rsidRPr="001C646F">
              <w:rPr>
                <w:i/>
              </w:rPr>
              <w:t>83%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1A1B1" w14:textId="77777777" w:rsidR="001C646F" w:rsidRDefault="001C646F" w:rsidP="001C646F">
            <w:pPr>
              <w:widowControl/>
              <w:spacing w:before="16" w:after="12"/>
            </w:pPr>
            <w:r>
              <w:t>4,5 балла/80%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4BAE6" w14:textId="77777777" w:rsidR="001C646F" w:rsidRDefault="001C646F" w:rsidP="001C646F">
            <w:pPr>
              <w:widowControl/>
              <w:spacing w:before="16" w:after="12"/>
            </w:pPr>
            <w:r>
              <w:t>3,5 балла 70%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2DADB" w14:textId="77777777" w:rsidR="001C646F" w:rsidRPr="001C646F" w:rsidRDefault="001C646F" w:rsidP="001C646F">
            <w:pPr>
              <w:widowControl/>
              <w:spacing w:before="16" w:after="12"/>
              <w:rPr>
                <w:b/>
              </w:rPr>
            </w:pPr>
            <w:r w:rsidRPr="001C646F">
              <w:rPr>
                <w:b/>
              </w:rPr>
              <w:t>56 баллов/</w:t>
            </w:r>
          </w:p>
          <w:p w14:paraId="06D2BA1C" w14:textId="77777777" w:rsidR="001C646F" w:rsidRPr="001C646F" w:rsidRDefault="0008232D" w:rsidP="001C646F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 xml:space="preserve">86,1 </w:t>
            </w:r>
            <w:r w:rsidR="001C646F" w:rsidRPr="001C646F">
              <w:rPr>
                <w:b/>
              </w:rPr>
              <w:t>%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A80A3" w14:textId="77777777" w:rsidR="001C646F" w:rsidRPr="001C646F" w:rsidRDefault="001C646F" w:rsidP="001C646F">
            <w:pPr>
              <w:widowControl/>
              <w:spacing w:before="16" w:after="12"/>
              <w:rPr>
                <w:b/>
              </w:rPr>
            </w:pPr>
            <w:r w:rsidRPr="001C646F">
              <w:rPr>
                <w:b/>
              </w:rPr>
              <w:t>высокий</w:t>
            </w:r>
          </w:p>
        </w:tc>
      </w:tr>
      <w:tr w:rsidR="00A264A2" w14:paraId="48686CBF" w14:textId="77777777" w:rsidTr="0075094F">
        <w:tc>
          <w:tcPr>
            <w:tcW w:w="568" w:type="dxa"/>
          </w:tcPr>
          <w:p w14:paraId="66EDAF16" w14:textId="77777777" w:rsidR="00A264A2" w:rsidRDefault="00A264A2" w:rsidP="00A264A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2DA2D" w14:textId="77777777" w:rsidR="00A264A2" w:rsidRDefault="00A264A2" w:rsidP="00A264A2">
            <w:pPr>
              <w:widowControl/>
              <w:spacing w:before="16" w:after="12"/>
            </w:pPr>
            <w:r>
              <w:t>МБДОУ «Теремок» с. Залесье» Симферопольского района РК;</w:t>
            </w:r>
          </w:p>
          <w:p w14:paraId="3658BB80" w14:textId="77777777" w:rsidR="00A264A2" w:rsidRDefault="00A264A2" w:rsidP="00A264A2">
            <w:pPr>
              <w:widowControl/>
              <w:spacing w:before="16" w:after="12"/>
            </w:pPr>
            <w:r>
              <w:t xml:space="preserve">Андреева Валентина </w:t>
            </w:r>
            <w:proofErr w:type="spellStart"/>
            <w:r>
              <w:t>Брониславовна</w:t>
            </w:r>
            <w:proofErr w:type="spellEnd"/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DFE76" w14:textId="77777777" w:rsidR="00A264A2" w:rsidRDefault="00A264A2" w:rsidP="00A264A2">
            <w:pPr>
              <w:widowControl/>
              <w:spacing w:before="16" w:after="12"/>
            </w:pPr>
            <w:r>
              <w:t>3/60%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7A9FD" w14:textId="77777777" w:rsidR="00A264A2" w:rsidRDefault="00A264A2" w:rsidP="00A264A2">
            <w:pPr>
              <w:widowControl/>
              <w:spacing w:before="16" w:after="12"/>
            </w:pPr>
            <w:r>
              <w:t>4,5/90%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146CC" w14:textId="77777777" w:rsidR="00A264A2" w:rsidRDefault="00A264A2" w:rsidP="00A264A2">
            <w:pPr>
              <w:widowControl/>
              <w:spacing w:before="16" w:after="12"/>
            </w:pPr>
            <w:r>
              <w:t>20/80%</w:t>
            </w:r>
          </w:p>
        </w:tc>
        <w:tc>
          <w:tcPr>
            <w:tcW w:w="1122" w:type="dxa"/>
          </w:tcPr>
          <w:p w14:paraId="0305CB91" w14:textId="77777777" w:rsidR="00A264A2" w:rsidRPr="00A264A2" w:rsidRDefault="00A264A2" w:rsidP="00A264A2">
            <w:pPr>
              <w:spacing w:before="16" w:after="12"/>
              <w:rPr>
                <w:i/>
              </w:rPr>
            </w:pPr>
            <w:r w:rsidRPr="00A264A2">
              <w:rPr>
                <w:i/>
              </w:rPr>
              <w:t>Высокий-39%</w:t>
            </w:r>
          </w:p>
          <w:p w14:paraId="105F29C8" w14:textId="77777777" w:rsidR="00A264A2" w:rsidRPr="00A264A2" w:rsidRDefault="00A264A2" w:rsidP="00A264A2">
            <w:pPr>
              <w:spacing w:before="16" w:after="12"/>
              <w:rPr>
                <w:i/>
              </w:rPr>
            </w:pPr>
            <w:r w:rsidRPr="00A264A2">
              <w:rPr>
                <w:i/>
              </w:rPr>
              <w:t>Средний-52%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2A8AA" w14:textId="77777777" w:rsidR="00A264A2" w:rsidRDefault="00A264A2" w:rsidP="00A264A2">
            <w:pPr>
              <w:widowControl/>
              <w:spacing w:before="16" w:after="12"/>
            </w:pPr>
            <w:r>
              <w:t>8,5б/56,6%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D456C" w14:textId="77777777" w:rsidR="00A264A2" w:rsidRDefault="00A264A2" w:rsidP="00A264A2">
            <w:pPr>
              <w:widowControl/>
              <w:spacing w:before="16" w:after="12"/>
            </w:pPr>
            <w:r>
              <w:t>3,5балла/ 70%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CF488" w14:textId="77777777" w:rsidR="00A264A2" w:rsidRPr="001C646F" w:rsidRDefault="00A264A2" w:rsidP="00A264A2">
            <w:pPr>
              <w:widowControl/>
              <w:spacing w:before="16" w:after="12"/>
              <w:rPr>
                <w:i/>
              </w:rPr>
            </w:pPr>
            <w:r>
              <w:rPr>
                <w:i/>
              </w:rPr>
              <w:t>8,5б/56,6%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DFD5E" w14:textId="77777777" w:rsidR="00A264A2" w:rsidRDefault="00A264A2" w:rsidP="00A264A2">
            <w:pPr>
              <w:widowControl/>
              <w:spacing w:before="16" w:after="12"/>
            </w:pPr>
            <w:r>
              <w:t>4б/80%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DD1A5" w14:textId="77777777" w:rsidR="00A264A2" w:rsidRDefault="00A264A2" w:rsidP="00A264A2">
            <w:pPr>
              <w:widowControl/>
              <w:spacing w:before="16" w:after="12"/>
            </w:pPr>
            <w:r>
              <w:t>3б/60%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08041" w14:textId="77777777" w:rsidR="00A264A2" w:rsidRPr="001C646F" w:rsidRDefault="00A264A2" w:rsidP="00A264A2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46,5б/ 71,5%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52B3B" w14:textId="77777777" w:rsidR="00A264A2" w:rsidRPr="001C646F" w:rsidRDefault="00A264A2" w:rsidP="00A264A2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высокий</w:t>
            </w:r>
          </w:p>
        </w:tc>
      </w:tr>
      <w:tr w:rsidR="001C62BE" w14:paraId="3F1FCB3F" w14:textId="77777777" w:rsidTr="0075094F">
        <w:tc>
          <w:tcPr>
            <w:tcW w:w="568" w:type="dxa"/>
          </w:tcPr>
          <w:p w14:paraId="6920AE08" w14:textId="77777777" w:rsidR="001C62BE" w:rsidRDefault="001C62BE" w:rsidP="00A264A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15029" w14:textId="77777777" w:rsidR="001C62BE" w:rsidRDefault="001C62BE" w:rsidP="00A264A2">
            <w:pPr>
              <w:widowControl/>
              <w:spacing w:before="16" w:after="12"/>
            </w:pPr>
            <w:r>
              <w:t>МБДОУ «Колобок» с. Перово» Симферопольского района РК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CF3EA" w14:textId="77777777" w:rsidR="001C62BE" w:rsidRPr="00EA668D" w:rsidRDefault="00EA668D" w:rsidP="00A264A2">
            <w:pPr>
              <w:widowControl/>
              <w:spacing w:before="16" w:after="12"/>
            </w:pPr>
            <w:r>
              <w:t>4,5б/90%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60244" w14:textId="77777777" w:rsidR="001C62BE" w:rsidRDefault="00EA668D" w:rsidP="00A264A2">
            <w:pPr>
              <w:widowControl/>
              <w:spacing w:before="16" w:after="12"/>
            </w:pPr>
            <w:r>
              <w:t>4,5б./90%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1D5A0" w14:textId="77777777" w:rsidR="001C62BE" w:rsidRDefault="00EA668D" w:rsidP="00A264A2">
            <w:pPr>
              <w:widowControl/>
              <w:spacing w:before="16" w:after="12"/>
            </w:pPr>
            <w:r>
              <w:t>22,5 б./90%</w:t>
            </w:r>
          </w:p>
        </w:tc>
        <w:tc>
          <w:tcPr>
            <w:tcW w:w="1122" w:type="dxa"/>
          </w:tcPr>
          <w:p w14:paraId="76CD3CAE" w14:textId="77777777" w:rsidR="00EA668D" w:rsidRDefault="00EA668D" w:rsidP="00A264A2">
            <w:pPr>
              <w:spacing w:before="16" w:after="12"/>
              <w:rPr>
                <w:i/>
              </w:rPr>
            </w:pPr>
            <w:r>
              <w:rPr>
                <w:i/>
              </w:rPr>
              <w:t>Высокий -43%,</w:t>
            </w:r>
          </w:p>
          <w:p w14:paraId="3A9DCC15" w14:textId="77777777" w:rsidR="001C62BE" w:rsidRPr="00A264A2" w:rsidRDefault="00EA668D" w:rsidP="00A264A2">
            <w:pPr>
              <w:spacing w:before="16" w:after="12"/>
              <w:rPr>
                <w:i/>
              </w:rPr>
            </w:pPr>
            <w:r>
              <w:rPr>
                <w:i/>
              </w:rPr>
              <w:t xml:space="preserve"> Средний -57%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189F" w14:textId="77777777" w:rsidR="001C62BE" w:rsidRDefault="00FE70E6" w:rsidP="00A264A2">
            <w:pPr>
              <w:widowControl/>
              <w:spacing w:before="16" w:after="12"/>
            </w:pPr>
            <w:r>
              <w:t>13,5б/90%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C612F" w14:textId="77777777" w:rsidR="001C62BE" w:rsidRDefault="00FE70E6" w:rsidP="00A264A2">
            <w:pPr>
              <w:widowControl/>
              <w:spacing w:before="16" w:after="12"/>
            </w:pPr>
            <w:r>
              <w:t>4,5б/90%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8FE40" w14:textId="77777777" w:rsidR="001C62BE" w:rsidRDefault="00FE70E6" w:rsidP="00A264A2">
            <w:pPr>
              <w:widowControl/>
              <w:spacing w:before="16" w:after="12"/>
              <w:rPr>
                <w:i/>
              </w:rPr>
            </w:pPr>
            <w:r>
              <w:rPr>
                <w:i/>
              </w:rPr>
              <w:t>13,5б/90%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E9D3D" w14:textId="77777777" w:rsidR="001C62BE" w:rsidRDefault="00FE70E6" w:rsidP="00A264A2">
            <w:pPr>
              <w:widowControl/>
              <w:spacing w:before="16" w:after="12"/>
            </w:pPr>
            <w:r>
              <w:t>4,5б/ 90%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30BA5" w14:textId="77777777" w:rsidR="001C62BE" w:rsidRDefault="00FE70E6" w:rsidP="00A264A2">
            <w:pPr>
              <w:widowControl/>
              <w:spacing w:before="16" w:after="12"/>
            </w:pPr>
            <w:r>
              <w:t>3б/60%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294A7" w14:textId="77777777" w:rsidR="001C62BE" w:rsidRDefault="00FE70E6" w:rsidP="00A264A2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57б/ 87,6%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B118" w14:textId="77777777" w:rsidR="001C62BE" w:rsidRDefault="00FE70E6" w:rsidP="00A264A2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высокий</w:t>
            </w:r>
          </w:p>
        </w:tc>
      </w:tr>
      <w:tr w:rsidR="009B2682" w14:paraId="06647E96" w14:textId="77777777" w:rsidTr="0075094F">
        <w:tc>
          <w:tcPr>
            <w:tcW w:w="568" w:type="dxa"/>
          </w:tcPr>
          <w:p w14:paraId="41C50E72" w14:textId="77777777" w:rsidR="009B2682" w:rsidRDefault="009B2682" w:rsidP="00A264A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80E18" w14:textId="77777777" w:rsidR="009B2682" w:rsidRDefault="008D6799" w:rsidP="00A264A2">
            <w:pPr>
              <w:widowControl/>
              <w:spacing w:before="16" w:after="12"/>
            </w:pPr>
            <w:r>
              <w:t>МБДОУ «Журавушка» с. Журавлевка» Симферопольского района РК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19106" w14:textId="77777777" w:rsidR="009B2682" w:rsidRDefault="008D6799" w:rsidP="00A264A2">
            <w:pPr>
              <w:widowControl/>
              <w:spacing w:before="16" w:after="12"/>
            </w:pPr>
            <w:r>
              <w:t>4б/80%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57903" w14:textId="77777777" w:rsidR="009B2682" w:rsidRDefault="008D6799" w:rsidP="00A264A2">
            <w:pPr>
              <w:widowControl/>
              <w:spacing w:before="16" w:after="12"/>
            </w:pPr>
            <w:r>
              <w:t>5б/100%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015DF" w14:textId="77777777" w:rsidR="009B2682" w:rsidRDefault="008D6799" w:rsidP="00A264A2">
            <w:pPr>
              <w:widowControl/>
              <w:spacing w:before="16" w:after="12"/>
            </w:pPr>
            <w:r>
              <w:t>20б/80%</w:t>
            </w:r>
          </w:p>
        </w:tc>
        <w:tc>
          <w:tcPr>
            <w:tcW w:w="1122" w:type="dxa"/>
          </w:tcPr>
          <w:p w14:paraId="1B83E52E" w14:textId="77777777" w:rsidR="009B2682" w:rsidRPr="00FB2067" w:rsidRDefault="008D6799" w:rsidP="00A264A2">
            <w:pPr>
              <w:spacing w:before="16" w:after="12"/>
              <w:rPr>
                <w:i/>
              </w:rPr>
            </w:pPr>
            <w:r w:rsidRPr="00FB2067">
              <w:rPr>
                <w:i/>
              </w:rPr>
              <w:t xml:space="preserve">Высокий – </w:t>
            </w:r>
            <w:r w:rsidR="00FB2067" w:rsidRPr="00FB2067">
              <w:rPr>
                <w:i/>
              </w:rPr>
              <w:t>43%</w:t>
            </w:r>
          </w:p>
          <w:p w14:paraId="2DFBCF08" w14:textId="77777777" w:rsidR="008D6799" w:rsidRPr="00FB2067" w:rsidRDefault="008D6799" w:rsidP="00A264A2">
            <w:pPr>
              <w:spacing w:before="16" w:after="12"/>
              <w:rPr>
                <w:i/>
              </w:rPr>
            </w:pPr>
            <w:r w:rsidRPr="00FB2067">
              <w:rPr>
                <w:i/>
              </w:rPr>
              <w:t xml:space="preserve">Средний </w:t>
            </w:r>
            <w:r w:rsidR="00FB2067" w:rsidRPr="00FB2067">
              <w:rPr>
                <w:i/>
              </w:rPr>
              <w:t>–</w:t>
            </w:r>
            <w:r w:rsidRPr="00FB2067">
              <w:rPr>
                <w:i/>
              </w:rPr>
              <w:t xml:space="preserve"> </w:t>
            </w:r>
            <w:r w:rsidR="00FB2067" w:rsidRPr="00FB2067">
              <w:rPr>
                <w:i/>
              </w:rPr>
              <w:t>57%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23E06" w14:textId="77777777" w:rsidR="009B2682" w:rsidRDefault="008D6799" w:rsidP="00A264A2">
            <w:pPr>
              <w:widowControl/>
              <w:spacing w:before="16" w:after="12"/>
            </w:pPr>
            <w:r>
              <w:t>9,5б/63,3%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23708" w14:textId="77777777" w:rsidR="009B2682" w:rsidRDefault="008D6799" w:rsidP="00A264A2">
            <w:pPr>
              <w:widowControl/>
              <w:spacing w:before="16" w:after="12"/>
            </w:pPr>
            <w:r>
              <w:t>4,5б/90%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195B" w14:textId="77777777" w:rsidR="009B2682" w:rsidRDefault="008D6799" w:rsidP="00A264A2">
            <w:pPr>
              <w:widowControl/>
              <w:spacing w:before="16" w:after="12"/>
              <w:rPr>
                <w:i/>
              </w:rPr>
            </w:pPr>
            <w:r>
              <w:rPr>
                <w:i/>
              </w:rPr>
              <w:t>9,5б/63,3%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7DD1" w14:textId="77777777" w:rsidR="009B2682" w:rsidRDefault="008D6799" w:rsidP="00A264A2">
            <w:pPr>
              <w:widowControl/>
              <w:spacing w:before="16" w:after="12"/>
            </w:pPr>
            <w:r>
              <w:t>5б/100%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298E3" w14:textId="77777777" w:rsidR="009B2682" w:rsidRDefault="008D6799" w:rsidP="00A264A2">
            <w:pPr>
              <w:widowControl/>
              <w:spacing w:before="16" w:after="12"/>
            </w:pPr>
            <w:r>
              <w:t>3б/60%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00DC3" w14:textId="77777777" w:rsidR="009B2682" w:rsidRDefault="00246C82" w:rsidP="00A264A2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51б/ 78,4%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CCEC1" w14:textId="77777777" w:rsidR="009B2682" w:rsidRDefault="00246C82" w:rsidP="00A264A2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высокий</w:t>
            </w:r>
          </w:p>
        </w:tc>
      </w:tr>
      <w:tr w:rsidR="004F32CC" w14:paraId="0D651EF4" w14:textId="77777777" w:rsidTr="0075094F">
        <w:tc>
          <w:tcPr>
            <w:tcW w:w="568" w:type="dxa"/>
          </w:tcPr>
          <w:p w14:paraId="5858E402" w14:textId="77777777" w:rsidR="004F32CC" w:rsidRDefault="004F32CC" w:rsidP="004F32C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00BF7" w14:textId="77777777" w:rsidR="004F32CC" w:rsidRDefault="004F32CC" w:rsidP="004F32CC">
            <w:pPr>
              <w:widowControl/>
              <w:spacing w:before="16" w:after="12"/>
            </w:pPr>
            <w:r>
              <w:t>МБДОУ «</w:t>
            </w:r>
            <w:proofErr w:type="spellStart"/>
            <w:r>
              <w:t>Гвоздичка</w:t>
            </w:r>
            <w:proofErr w:type="spellEnd"/>
            <w:r>
              <w:t>» с. Солнечное» Симферопольский район РК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7F84A" w14:textId="77777777" w:rsidR="004F32CC" w:rsidRDefault="004F32CC" w:rsidP="004F32CC">
            <w:pPr>
              <w:widowControl/>
              <w:spacing w:before="16" w:after="12"/>
            </w:pPr>
            <w:r>
              <w:t>3,5б/70%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D2EDD" w14:textId="77777777" w:rsidR="004F32CC" w:rsidRDefault="004F32CC" w:rsidP="004F32CC">
            <w:pPr>
              <w:widowControl/>
              <w:spacing w:before="16" w:after="12"/>
            </w:pPr>
            <w:r>
              <w:t>3,5б/70%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B910E" w14:textId="77777777" w:rsidR="004F32CC" w:rsidRDefault="004F32CC" w:rsidP="004F32CC">
            <w:pPr>
              <w:widowControl/>
              <w:spacing w:before="16" w:after="12"/>
            </w:pPr>
            <w:r>
              <w:t>16 б/64%</w:t>
            </w:r>
          </w:p>
        </w:tc>
        <w:tc>
          <w:tcPr>
            <w:tcW w:w="1122" w:type="dxa"/>
          </w:tcPr>
          <w:p w14:paraId="5F888579" w14:textId="77777777" w:rsidR="004F32CC" w:rsidRDefault="00FB2067" w:rsidP="004F32CC">
            <w:pPr>
              <w:spacing w:before="16" w:after="12"/>
              <w:rPr>
                <w:i/>
              </w:rPr>
            </w:pPr>
            <w:r>
              <w:rPr>
                <w:i/>
              </w:rPr>
              <w:t xml:space="preserve">Высокий </w:t>
            </w:r>
            <w:r w:rsidR="004F32CC">
              <w:rPr>
                <w:i/>
              </w:rPr>
              <w:t>– 7,98</w:t>
            </w:r>
            <w:r w:rsidR="00221BBD">
              <w:rPr>
                <w:i/>
              </w:rPr>
              <w:t>;</w:t>
            </w:r>
          </w:p>
          <w:p w14:paraId="1375666D" w14:textId="77777777" w:rsidR="00221BBD" w:rsidRDefault="00221BBD" w:rsidP="00221BBD">
            <w:pPr>
              <w:spacing w:before="16" w:after="12"/>
              <w:rPr>
                <w:i/>
              </w:rPr>
            </w:pPr>
            <w:r>
              <w:rPr>
                <w:i/>
              </w:rPr>
              <w:t>Средний – 76,28;</w:t>
            </w:r>
          </w:p>
          <w:p w14:paraId="19E7138E" w14:textId="77777777" w:rsidR="00221BBD" w:rsidRDefault="00221BBD" w:rsidP="004F32CC">
            <w:pPr>
              <w:spacing w:before="16" w:after="12"/>
              <w:rPr>
                <w:i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5EBA7" w14:textId="77777777" w:rsidR="004F32CC" w:rsidRDefault="004F32CC" w:rsidP="004F32CC">
            <w:pPr>
              <w:widowControl/>
              <w:spacing w:before="16" w:after="12"/>
            </w:pPr>
            <w:r>
              <w:t>10б /66,6%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E40EF" w14:textId="77777777" w:rsidR="004F32CC" w:rsidRDefault="004F32CC" w:rsidP="004F32CC">
            <w:pPr>
              <w:widowControl/>
              <w:spacing w:before="16" w:after="12"/>
            </w:pPr>
            <w:r>
              <w:t>4б/80%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CD71" w14:textId="77777777" w:rsidR="004F32CC" w:rsidRPr="00C44E2A" w:rsidRDefault="004F32CC" w:rsidP="004F32CC">
            <w:pPr>
              <w:widowControl/>
              <w:spacing w:before="16" w:after="12"/>
              <w:rPr>
                <w:i/>
              </w:rPr>
            </w:pPr>
            <w:r w:rsidRPr="00C44E2A">
              <w:rPr>
                <w:i/>
              </w:rPr>
              <w:t>10б/66,6%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F3FDE" w14:textId="77777777" w:rsidR="004F32CC" w:rsidRDefault="004F32CC" w:rsidP="004F32CC">
            <w:pPr>
              <w:widowControl/>
              <w:spacing w:before="16" w:after="12"/>
            </w:pPr>
            <w:r>
              <w:t>3,5б /60%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1FCFE" w14:textId="77777777" w:rsidR="004F32CC" w:rsidRDefault="004F32CC" w:rsidP="004F32CC">
            <w:pPr>
              <w:widowControl/>
              <w:spacing w:before="16" w:after="12"/>
            </w:pPr>
            <w:r>
              <w:t>2,5б/50%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371D7" w14:textId="77777777" w:rsidR="004F32CC" w:rsidRDefault="004F32CC" w:rsidP="004F32CC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43/66%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2F95" w14:textId="77777777" w:rsidR="004F32CC" w:rsidRDefault="004F32CC" w:rsidP="004F32CC">
            <w:pPr>
              <w:widowControl/>
              <w:spacing w:before="16" w:after="12"/>
              <w:rPr>
                <w:b/>
              </w:rPr>
            </w:pPr>
            <w:r>
              <w:rPr>
                <w:b/>
              </w:rPr>
              <w:t>высокий</w:t>
            </w:r>
          </w:p>
        </w:tc>
      </w:tr>
      <w:tr w:rsidR="00C62582" w14:paraId="2066C904" w14:textId="77777777" w:rsidTr="0075094F">
        <w:tc>
          <w:tcPr>
            <w:tcW w:w="568" w:type="dxa"/>
          </w:tcPr>
          <w:p w14:paraId="7B61367A" w14:textId="77777777" w:rsidR="00C62582" w:rsidRDefault="00C62582" w:rsidP="00C6258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80" w:type="dxa"/>
          </w:tcPr>
          <w:p w14:paraId="5B73DD3B" w14:textId="77777777" w:rsidR="00C62582" w:rsidRDefault="00C62582" w:rsidP="00C62582">
            <w:pPr>
              <w:spacing w:before="16" w:after="12"/>
              <w:jc w:val="center"/>
            </w:pPr>
            <w:r w:rsidRPr="004E4383">
              <w:t>МБДОУ «Детский сад «Солнышко»</w:t>
            </w:r>
          </w:p>
          <w:p w14:paraId="06FB0477" w14:textId="77777777" w:rsidR="00C62582" w:rsidRPr="004E4383" w:rsidRDefault="00C62582" w:rsidP="00C62582">
            <w:pPr>
              <w:spacing w:before="16" w:after="12"/>
              <w:jc w:val="center"/>
            </w:pPr>
            <w:r w:rsidRPr="004E4383">
              <w:t xml:space="preserve"> с. Прудовое,</w:t>
            </w:r>
          </w:p>
          <w:p w14:paraId="66E70F83" w14:textId="77777777" w:rsidR="00C62582" w:rsidRDefault="00C62582" w:rsidP="00C62582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t>Заведующий МБДОУ Крикливая Татьяна Ивановна</w:t>
            </w:r>
          </w:p>
        </w:tc>
        <w:tc>
          <w:tcPr>
            <w:tcW w:w="1071" w:type="dxa"/>
          </w:tcPr>
          <w:p w14:paraId="494AFCF7" w14:textId="77777777" w:rsidR="00C62582" w:rsidRPr="00C44E2A" w:rsidRDefault="0075094F" w:rsidP="00C62582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C44E2A">
              <w:rPr>
                <w:sz w:val="24"/>
                <w:szCs w:val="24"/>
              </w:rPr>
              <w:t>4,</w:t>
            </w:r>
            <w:r w:rsidR="00B17FDC">
              <w:rPr>
                <w:sz w:val="24"/>
                <w:szCs w:val="24"/>
              </w:rPr>
              <w:t>5/9</w:t>
            </w:r>
            <w:r w:rsidR="00C62582" w:rsidRPr="00C44E2A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5CD76A8B" w14:textId="77777777" w:rsidR="00C62582" w:rsidRPr="00C44E2A" w:rsidRDefault="00C62582" w:rsidP="00C62582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C44E2A"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4F1F3607" w14:textId="77777777" w:rsidR="00C62582" w:rsidRPr="00C44E2A" w:rsidRDefault="00C62582" w:rsidP="00C62582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C44E2A">
              <w:rPr>
                <w:sz w:val="24"/>
                <w:szCs w:val="24"/>
              </w:rPr>
              <w:t>14,5/58%</w:t>
            </w:r>
          </w:p>
        </w:tc>
        <w:tc>
          <w:tcPr>
            <w:tcW w:w="1122" w:type="dxa"/>
          </w:tcPr>
          <w:p w14:paraId="7B689B15" w14:textId="77777777" w:rsidR="00C62582" w:rsidRPr="00221BBD" w:rsidRDefault="00221BBD" w:rsidP="00C62582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21BBD">
              <w:rPr>
                <w:i/>
                <w:color w:val="000000" w:themeColor="text1"/>
                <w:sz w:val="24"/>
                <w:szCs w:val="24"/>
              </w:rPr>
              <w:t>Высокий – 46%;</w:t>
            </w:r>
          </w:p>
          <w:p w14:paraId="77126E16" w14:textId="77777777" w:rsidR="00221BBD" w:rsidRPr="00221BBD" w:rsidRDefault="00221BBD" w:rsidP="00C62582">
            <w:pPr>
              <w:spacing w:before="16" w:after="12"/>
              <w:jc w:val="center"/>
              <w:rPr>
                <w:color w:val="000000" w:themeColor="text1"/>
                <w:sz w:val="24"/>
                <w:szCs w:val="24"/>
              </w:rPr>
            </w:pPr>
            <w:r w:rsidRPr="00221BBD">
              <w:rPr>
                <w:i/>
                <w:color w:val="000000" w:themeColor="text1"/>
                <w:sz w:val="24"/>
                <w:szCs w:val="24"/>
              </w:rPr>
              <w:t>Низкий – 54%</w:t>
            </w:r>
          </w:p>
        </w:tc>
        <w:tc>
          <w:tcPr>
            <w:tcW w:w="1336" w:type="dxa"/>
          </w:tcPr>
          <w:p w14:paraId="19162CC5" w14:textId="77777777" w:rsidR="00C62582" w:rsidRPr="00C44E2A" w:rsidRDefault="00C44E2A" w:rsidP="00CB75A1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C44E2A">
              <w:rPr>
                <w:sz w:val="24"/>
                <w:szCs w:val="24"/>
              </w:rPr>
              <w:t>10</w:t>
            </w:r>
            <w:r w:rsidR="00221BBD">
              <w:rPr>
                <w:sz w:val="24"/>
                <w:szCs w:val="24"/>
              </w:rPr>
              <w:t>,1</w:t>
            </w:r>
            <w:r w:rsidRPr="00C44E2A">
              <w:rPr>
                <w:sz w:val="24"/>
                <w:szCs w:val="24"/>
              </w:rPr>
              <w:t>б</w:t>
            </w:r>
            <w:r w:rsidR="00C62582" w:rsidRPr="00C44E2A">
              <w:rPr>
                <w:sz w:val="24"/>
                <w:szCs w:val="24"/>
              </w:rPr>
              <w:t>/</w:t>
            </w:r>
            <w:r w:rsidR="00221BBD">
              <w:rPr>
                <w:sz w:val="24"/>
                <w:szCs w:val="24"/>
              </w:rPr>
              <w:t xml:space="preserve"> 67,3</w:t>
            </w:r>
            <w:r w:rsidRPr="00C44E2A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</w:tcPr>
          <w:p w14:paraId="02C02EE7" w14:textId="77777777" w:rsidR="00C62582" w:rsidRPr="00C44E2A" w:rsidRDefault="00C62582" w:rsidP="00C62582">
            <w:pPr>
              <w:spacing w:before="16" w:after="12"/>
              <w:jc w:val="center"/>
              <w:rPr>
                <w:sz w:val="24"/>
                <w:szCs w:val="24"/>
                <w:highlight w:val="red"/>
              </w:rPr>
            </w:pPr>
            <w:r w:rsidRPr="00C44E2A"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21D40346" w14:textId="77777777" w:rsidR="00221BBD" w:rsidRDefault="00C44E2A" w:rsidP="00C62582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C44E2A">
              <w:rPr>
                <w:i/>
                <w:sz w:val="24"/>
                <w:szCs w:val="24"/>
              </w:rPr>
              <w:t>10</w:t>
            </w:r>
            <w:r w:rsidR="00221BBD">
              <w:rPr>
                <w:i/>
                <w:sz w:val="24"/>
                <w:szCs w:val="24"/>
              </w:rPr>
              <w:t>,1</w:t>
            </w:r>
            <w:r w:rsidRPr="00C44E2A">
              <w:rPr>
                <w:i/>
                <w:sz w:val="24"/>
                <w:szCs w:val="24"/>
              </w:rPr>
              <w:t>б/</w:t>
            </w:r>
          </w:p>
          <w:p w14:paraId="5D8E667A" w14:textId="77777777" w:rsidR="00C62582" w:rsidRPr="00C44E2A" w:rsidRDefault="00221BBD" w:rsidP="00C62582">
            <w:pPr>
              <w:spacing w:before="16" w:after="12"/>
              <w:jc w:val="center"/>
              <w:rPr>
                <w:i/>
                <w:color w:val="FF0000"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t>67,3</w:t>
            </w:r>
            <w:r w:rsidR="00C44E2A" w:rsidRPr="00C44E2A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14:paraId="3AFE4331" w14:textId="77777777" w:rsidR="00C62582" w:rsidRPr="00C44E2A" w:rsidRDefault="00C62582" w:rsidP="00C62582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C44E2A">
              <w:rPr>
                <w:sz w:val="24"/>
                <w:szCs w:val="24"/>
              </w:rPr>
              <w:t>4,5/90%</w:t>
            </w:r>
          </w:p>
        </w:tc>
        <w:tc>
          <w:tcPr>
            <w:tcW w:w="1089" w:type="dxa"/>
          </w:tcPr>
          <w:p w14:paraId="476485B8" w14:textId="77777777" w:rsidR="00C62582" w:rsidRPr="00C44E2A" w:rsidRDefault="00C62582" w:rsidP="00C62582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C44E2A">
              <w:rPr>
                <w:sz w:val="24"/>
                <w:szCs w:val="24"/>
              </w:rPr>
              <w:t>4/80%</w:t>
            </w:r>
          </w:p>
        </w:tc>
        <w:tc>
          <w:tcPr>
            <w:tcW w:w="1054" w:type="dxa"/>
          </w:tcPr>
          <w:p w14:paraId="766AB24A" w14:textId="77777777" w:rsidR="00C62582" w:rsidRPr="00C44E2A" w:rsidRDefault="00221BBD" w:rsidP="00C62582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47,6</w:t>
            </w:r>
            <w:r w:rsidR="00C44E2A" w:rsidRPr="00C44E2A">
              <w:rPr>
                <w:b/>
                <w:sz w:val="24"/>
                <w:szCs w:val="24"/>
              </w:rPr>
              <w:t>б./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44E2A" w:rsidRPr="00C44E2A">
              <w:rPr>
                <w:b/>
                <w:sz w:val="24"/>
                <w:szCs w:val="24"/>
              </w:rPr>
              <w:t>73</w:t>
            </w:r>
            <w:r>
              <w:rPr>
                <w:b/>
                <w:sz w:val="24"/>
                <w:szCs w:val="24"/>
              </w:rPr>
              <w:t>,2</w:t>
            </w:r>
            <w:r w:rsidR="00C44E2A" w:rsidRPr="00C44E2A">
              <w:rPr>
                <w:b/>
                <w:sz w:val="24"/>
                <w:szCs w:val="24"/>
              </w:rPr>
              <w:t>%</w:t>
            </w:r>
          </w:p>
          <w:p w14:paraId="7646C7E7" w14:textId="77777777" w:rsidR="00C62582" w:rsidRPr="00C44E2A" w:rsidRDefault="00C62582" w:rsidP="00C62582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146FCF0C" w14:textId="77777777" w:rsidR="00C62582" w:rsidRPr="00C44E2A" w:rsidRDefault="00C62582" w:rsidP="00C62582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 w:rsidRPr="00C44E2A">
              <w:rPr>
                <w:b/>
                <w:sz w:val="24"/>
                <w:szCs w:val="24"/>
              </w:rPr>
              <w:t>высокий</w:t>
            </w:r>
          </w:p>
        </w:tc>
      </w:tr>
      <w:tr w:rsidR="00B17FDC" w14:paraId="1F4D5E2C" w14:textId="77777777" w:rsidTr="0075094F">
        <w:tc>
          <w:tcPr>
            <w:tcW w:w="568" w:type="dxa"/>
          </w:tcPr>
          <w:p w14:paraId="223A6723" w14:textId="77777777" w:rsidR="00B17FDC" w:rsidRDefault="00B17FDC" w:rsidP="00B17FD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80" w:type="dxa"/>
          </w:tcPr>
          <w:p w14:paraId="35936489" w14:textId="77777777" w:rsidR="00B17FDC" w:rsidRDefault="00B17FDC" w:rsidP="00B17FDC">
            <w:pPr>
              <w:spacing w:before="16" w:after="12"/>
              <w:jc w:val="center"/>
            </w:pPr>
            <w:r>
              <w:t xml:space="preserve">МБОУ «Партизанская школа им А.П. Богданова </w:t>
            </w:r>
            <w:r>
              <w:lastRenderedPageBreak/>
              <w:t>структурное подразделение детский сад «Радуга»</w:t>
            </w:r>
            <w:r w:rsidR="008A5946">
              <w:t>,</w:t>
            </w:r>
          </w:p>
          <w:p w14:paraId="7284A5CC" w14:textId="77777777" w:rsidR="008A5946" w:rsidRDefault="008A5946" w:rsidP="00B17FDC">
            <w:pPr>
              <w:spacing w:before="16" w:after="12"/>
              <w:jc w:val="center"/>
            </w:pPr>
            <w:r>
              <w:t>Директор Терещенко А.В.,</w:t>
            </w:r>
          </w:p>
          <w:p w14:paraId="65D96EA1" w14:textId="77777777" w:rsidR="008A5946" w:rsidRPr="004E4383" w:rsidRDefault="008A5946" w:rsidP="00B17FDC">
            <w:pPr>
              <w:spacing w:before="16" w:after="12"/>
              <w:jc w:val="center"/>
            </w:pPr>
            <w:r>
              <w:t xml:space="preserve">Зам директора по ДО </w:t>
            </w:r>
            <w:proofErr w:type="spellStart"/>
            <w:r>
              <w:t>Федорец</w:t>
            </w:r>
            <w:proofErr w:type="spellEnd"/>
            <w:r>
              <w:t xml:space="preserve"> Т.В.</w:t>
            </w:r>
          </w:p>
        </w:tc>
        <w:tc>
          <w:tcPr>
            <w:tcW w:w="1071" w:type="dxa"/>
          </w:tcPr>
          <w:p w14:paraId="61760980" w14:textId="77777777" w:rsidR="00B17FDC" w:rsidRPr="00B17FDC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sz w:val="24"/>
                <w:szCs w:val="24"/>
              </w:rPr>
              <w:t>,5б/ 70%</w:t>
            </w:r>
          </w:p>
        </w:tc>
        <w:tc>
          <w:tcPr>
            <w:tcW w:w="1315" w:type="dxa"/>
          </w:tcPr>
          <w:p w14:paraId="08576CBD" w14:textId="77777777" w:rsidR="00B17FDC" w:rsidRPr="00C44E2A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4,5б/</w:t>
            </w:r>
          </w:p>
        </w:tc>
        <w:tc>
          <w:tcPr>
            <w:tcW w:w="1315" w:type="dxa"/>
          </w:tcPr>
          <w:p w14:paraId="1CF33E18" w14:textId="77777777" w:rsidR="00B17FDC" w:rsidRPr="00C44E2A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12,5б/50%</w:t>
            </w:r>
          </w:p>
        </w:tc>
        <w:tc>
          <w:tcPr>
            <w:tcW w:w="1122" w:type="dxa"/>
          </w:tcPr>
          <w:p w14:paraId="3AA1D15F" w14:textId="77777777" w:rsidR="00B17FDC" w:rsidRDefault="00B17FDC" w:rsidP="00B17FDC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Высокий-75%;</w:t>
            </w:r>
          </w:p>
          <w:p w14:paraId="6CE9FB42" w14:textId="77777777" w:rsidR="00B17FDC" w:rsidRPr="00221BBD" w:rsidRDefault="00B17FDC" w:rsidP="00B17FDC">
            <w:pPr>
              <w:spacing w:before="16" w:after="12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Средний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– 23%</w:t>
            </w:r>
          </w:p>
        </w:tc>
        <w:tc>
          <w:tcPr>
            <w:tcW w:w="1336" w:type="dxa"/>
          </w:tcPr>
          <w:p w14:paraId="6758F355" w14:textId="77777777" w:rsidR="00B17FDC" w:rsidRPr="00C44E2A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11,33/75,5%</w:t>
            </w:r>
          </w:p>
        </w:tc>
        <w:tc>
          <w:tcPr>
            <w:tcW w:w="1287" w:type="dxa"/>
          </w:tcPr>
          <w:p w14:paraId="5A7BF47F" w14:textId="77777777" w:rsidR="00B17FDC" w:rsidRPr="00C44E2A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б/70%</w:t>
            </w:r>
          </w:p>
        </w:tc>
        <w:tc>
          <w:tcPr>
            <w:tcW w:w="1315" w:type="dxa"/>
          </w:tcPr>
          <w:p w14:paraId="605F8633" w14:textId="77777777" w:rsidR="00B17FDC" w:rsidRPr="00B17FDC" w:rsidRDefault="00B17FDC" w:rsidP="00B17FDC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B17FDC">
              <w:rPr>
                <w:i/>
                <w:sz w:val="24"/>
                <w:szCs w:val="24"/>
              </w:rPr>
              <w:t>11,33/75,5%</w:t>
            </w:r>
          </w:p>
        </w:tc>
        <w:tc>
          <w:tcPr>
            <w:tcW w:w="1054" w:type="dxa"/>
          </w:tcPr>
          <w:p w14:paraId="4BAC391B" w14:textId="77777777" w:rsidR="00B17FDC" w:rsidRPr="00C44E2A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089" w:type="dxa"/>
          </w:tcPr>
          <w:p w14:paraId="29178DD6" w14:textId="77777777" w:rsidR="00B17FDC" w:rsidRPr="00C44E2A" w:rsidRDefault="00B17FDC" w:rsidP="00B17FDC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3б/60%</w:t>
            </w:r>
          </w:p>
        </w:tc>
        <w:tc>
          <w:tcPr>
            <w:tcW w:w="1054" w:type="dxa"/>
          </w:tcPr>
          <w:p w14:paraId="07A91A18" w14:textId="77777777" w:rsidR="00B17FDC" w:rsidRDefault="00B17FDC" w:rsidP="00B17FDC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43,33б./ 66,6%</w:t>
            </w:r>
          </w:p>
        </w:tc>
        <w:tc>
          <w:tcPr>
            <w:tcW w:w="1032" w:type="dxa"/>
          </w:tcPr>
          <w:p w14:paraId="7D5ACBE7" w14:textId="77777777" w:rsidR="00B17FDC" w:rsidRPr="00C44E2A" w:rsidRDefault="00B17FDC" w:rsidP="00B17FDC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</w:t>
            </w:r>
          </w:p>
        </w:tc>
      </w:tr>
      <w:tr w:rsidR="00F94180" w14:paraId="73FD0D1D" w14:textId="77777777" w:rsidTr="004E0D76">
        <w:tc>
          <w:tcPr>
            <w:tcW w:w="568" w:type="dxa"/>
          </w:tcPr>
          <w:p w14:paraId="76227E32" w14:textId="77777777" w:rsidR="00F94180" w:rsidRDefault="00F94180" w:rsidP="00F9418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</w:t>
            </w:r>
          </w:p>
        </w:tc>
        <w:tc>
          <w:tcPr>
            <w:tcW w:w="1680" w:type="dxa"/>
          </w:tcPr>
          <w:p w14:paraId="2450378E" w14:textId="77777777" w:rsidR="00F94180" w:rsidRDefault="00F94180" w:rsidP="00F94180">
            <w:pPr>
              <w:spacing w:before="16" w:after="12"/>
              <w:jc w:val="center"/>
            </w:pPr>
            <w:r>
              <w:t>МБОУ «Партизанская школа им А.П. Богданова – структурное подразделение «Солнышко»</w:t>
            </w:r>
          </w:p>
          <w:p w14:paraId="347011F0" w14:textId="77777777" w:rsidR="00F94180" w:rsidRDefault="00F94180" w:rsidP="00F94180">
            <w:pPr>
              <w:spacing w:before="16" w:after="12"/>
              <w:jc w:val="center"/>
            </w:pPr>
            <w:r>
              <w:t>Директор Терещенко А.В.,</w:t>
            </w:r>
          </w:p>
          <w:p w14:paraId="4A6CE560" w14:textId="77777777" w:rsidR="00F94180" w:rsidRDefault="00F94180" w:rsidP="00F94180">
            <w:pPr>
              <w:spacing w:before="16" w:after="12"/>
              <w:jc w:val="center"/>
            </w:pPr>
            <w:r>
              <w:t xml:space="preserve">Зам директора по ДО </w:t>
            </w:r>
            <w:proofErr w:type="spellStart"/>
            <w:r>
              <w:t>Федорец</w:t>
            </w:r>
            <w:proofErr w:type="spellEnd"/>
            <w:r>
              <w:t xml:space="preserve"> Т.В.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EC3" w14:textId="77777777" w:rsidR="00F94180" w:rsidRPr="009C152A" w:rsidRDefault="009C152A" w:rsidP="00F94180">
            <w:pPr>
              <w:rPr>
                <w:sz w:val="24"/>
                <w:szCs w:val="24"/>
              </w:rPr>
            </w:pPr>
            <w:r w:rsidRPr="009C152A">
              <w:rPr>
                <w:sz w:val="24"/>
                <w:szCs w:val="24"/>
              </w:rPr>
              <w:t>3,5</w:t>
            </w:r>
            <w:r w:rsidR="00F94180" w:rsidRPr="009C152A">
              <w:rPr>
                <w:sz w:val="24"/>
                <w:szCs w:val="24"/>
              </w:rPr>
              <w:t>/</w:t>
            </w:r>
            <w:r w:rsidRPr="009C152A">
              <w:rPr>
                <w:sz w:val="24"/>
                <w:szCs w:val="24"/>
              </w:rPr>
              <w:t>7</w:t>
            </w:r>
            <w:r w:rsidR="00F94180" w:rsidRPr="009C152A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558" w14:textId="77777777" w:rsidR="00F94180" w:rsidRPr="009C152A" w:rsidRDefault="00F94180" w:rsidP="00F94180">
            <w:pPr>
              <w:rPr>
                <w:sz w:val="24"/>
                <w:szCs w:val="24"/>
              </w:rPr>
            </w:pPr>
            <w:r w:rsidRPr="009C152A"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706" w14:textId="77777777" w:rsidR="00F94180" w:rsidRPr="009C152A" w:rsidRDefault="009C152A" w:rsidP="00F94180">
            <w:pPr>
              <w:rPr>
                <w:sz w:val="24"/>
                <w:szCs w:val="24"/>
              </w:rPr>
            </w:pPr>
            <w:r w:rsidRPr="009C152A">
              <w:rPr>
                <w:sz w:val="24"/>
                <w:szCs w:val="24"/>
              </w:rPr>
              <w:t>17,5</w:t>
            </w:r>
            <w:r w:rsidR="00F94180" w:rsidRPr="009C152A">
              <w:rPr>
                <w:sz w:val="24"/>
                <w:szCs w:val="24"/>
              </w:rPr>
              <w:t>/</w:t>
            </w:r>
            <w:r w:rsidRPr="009C152A">
              <w:rPr>
                <w:sz w:val="24"/>
                <w:szCs w:val="24"/>
              </w:rPr>
              <w:t>7</w:t>
            </w:r>
            <w:r w:rsidR="00F94180" w:rsidRPr="009C152A">
              <w:rPr>
                <w:sz w:val="24"/>
                <w:szCs w:val="24"/>
              </w:rPr>
              <w:t>0%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B04" w14:textId="77777777" w:rsidR="009C152A" w:rsidRPr="009C152A" w:rsidRDefault="00F94180" w:rsidP="00F94180">
            <w:pPr>
              <w:rPr>
                <w:i/>
                <w:sz w:val="24"/>
                <w:szCs w:val="24"/>
              </w:rPr>
            </w:pPr>
            <w:r w:rsidRPr="009C152A">
              <w:rPr>
                <w:i/>
                <w:sz w:val="24"/>
                <w:szCs w:val="24"/>
              </w:rPr>
              <w:t xml:space="preserve">В-35%, </w:t>
            </w:r>
          </w:p>
          <w:p w14:paraId="33264944" w14:textId="77777777" w:rsidR="00F94180" w:rsidRPr="009C152A" w:rsidRDefault="00F94180" w:rsidP="00F94180">
            <w:pPr>
              <w:rPr>
                <w:i/>
                <w:sz w:val="24"/>
                <w:szCs w:val="24"/>
              </w:rPr>
            </w:pPr>
            <w:r w:rsidRPr="009C152A">
              <w:rPr>
                <w:i/>
                <w:sz w:val="24"/>
                <w:szCs w:val="24"/>
              </w:rPr>
              <w:t>С-52%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41C" w14:textId="77777777" w:rsidR="00F94180" w:rsidRPr="009C152A" w:rsidRDefault="009C152A" w:rsidP="00F94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9/60</w:t>
            </w:r>
            <w:r w:rsidR="00F94180" w:rsidRPr="009C152A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147" w14:textId="77777777" w:rsidR="00F94180" w:rsidRPr="009C152A" w:rsidRDefault="00F94180" w:rsidP="00F94180">
            <w:pPr>
              <w:rPr>
                <w:sz w:val="24"/>
                <w:szCs w:val="24"/>
              </w:rPr>
            </w:pPr>
            <w:r w:rsidRPr="009C152A">
              <w:rPr>
                <w:sz w:val="24"/>
                <w:szCs w:val="24"/>
              </w:rPr>
              <w:t>3/60%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B58" w14:textId="77777777" w:rsidR="00F94180" w:rsidRPr="004F396C" w:rsidRDefault="004F396C" w:rsidP="009C152A">
            <w:pPr>
              <w:rPr>
                <w:i/>
                <w:sz w:val="24"/>
                <w:szCs w:val="24"/>
              </w:rPr>
            </w:pPr>
            <w:r w:rsidRPr="004F396C">
              <w:rPr>
                <w:i/>
                <w:sz w:val="24"/>
                <w:szCs w:val="24"/>
              </w:rPr>
              <w:t>9/60%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DB0" w14:textId="77777777" w:rsidR="00F94180" w:rsidRPr="009C152A" w:rsidRDefault="009C152A" w:rsidP="009C1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94180" w:rsidRPr="009C152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  <w:r w:rsidR="00F94180" w:rsidRPr="009C152A">
              <w:rPr>
                <w:sz w:val="24"/>
                <w:szCs w:val="24"/>
              </w:rPr>
              <w:t>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DB0" w14:textId="77777777" w:rsidR="00F94180" w:rsidRPr="009C152A" w:rsidRDefault="00F94180" w:rsidP="00F94180">
            <w:pPr>
              <w:rPr>
                <w:sz w:val="24"/>
                <w:szCs w:val="24"/>
              </w:rPr>
            </w:pPr>
            <w:r w:rsidRPr="009C152A">
              <w:rPr>
                <w:sz w:val="24"/>
                <w:szCs w:val="24"/>
              </w:rPr>
              <w:t>2/40%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DDFC" w14:textId="77777777" w:rsidR="00F94180" w:rsidRPr="009C152A" w:rsidRDefault="009C152A" w:rsidP="00F94180">
            <w:pPr>
              <w:rPr>
                <w:b/>
                <w:sz w:val="24"/>
                <w:szCs w:val="24"/>
              </w:rPr>
            </w:pPr>
            <w:r w:rsidRPr="009C152A">
              <w:rPr>
                <w:b/>
                <w:sz w:val="24"/>
                <w:szCs w:val="24"/>
              </w:rPr>
              <w:t>43б/</w:t>
            </w:r>
            <w:r w:rsidR="004F396C">
              <w:rPr>
                <w:b/>
                <w:sz w:val="24"/>
                <w:szCs w:val="24"/>
              </w:rPr>
              <w:t xml:space="preserve"> </w:t>
            </w:r>
            <w:r w:rsidRPr="009C152A">
              <w:rPr>
                <w:b/>
                <w:sz w:val="24"/>
                <w:szCs w:val="24"/>
              </w:rPr>
              <w:t>66,1%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C63E" w14:textId="77777777" w:rsidR="00F94180" w:rsidRPr="009C152A" w:rsidRDefault="009C152A" w:rsidP="00F94180">
            <w:pPr>
              <w:rPr>
                <w:b/>
                <w:sz w:val="24"/>
                <w:szCs w:val="24"/>
              </w:rPr>
            </w:pPr>
            <w:r w:rsidRPr="009C152A">
              <w:rPr>
                <w:b/>
                <w:sz w:val="24"/>
                <w:szCs w:val="24"/>
              </w:rPr>
              <w:t>средний</w:t>
            </w:r>
          </w:p>
        </w:tc>
      </w:tr>
      <w:tr w:rsidR="004F396C" w14:paraId="506D766B" w14:textId="77777777" w:rsidTr="004E0D76">
        <w:tc>
          <w:tcPr>
            <w:tcW w:w="568" w:type="dxa"/>
          </w:tcPr>
          <w:p w14:paraId="4DED1482" w14:textId="77777777" w:rsidR="004F396C" w:rsidRDefault="004F396C" w:rsidP="004F396C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80" w:type="dxa"/>
          </w:tcPr>
          <w:p w14:paraId="1B38AC8D" w14:textId="77777777" w:rsidR="004F396C" w:rsidRDefault="004F396C" w:rsidP="004F396C">
            <w:pPr>
              <w:spacing w:before="16" w:after="12"/>
              <w:jc w:val="center"/>
            </w:pPr>
            <w:r>
              <w:t xml:space="preserve">МБДОУ «Теремок» </w:t>
            </w:r>
            <w:proofErr w:type="spellStart"/>
            <w:r>
              <w:t>пгт</w:t>
            </w:r>
            <w:proofErr w:type="spellEnd"/>
            <w:r>
              <w:t>. Гвардейское» Симферопольского района РК;</w:t>
            </w:r>
          </w:p>
          <w:p w14:paraId="68405139" w14:textId="77777777" w:rsidR="004F396C" w:rsidRDefault="004F396C" w:rsidP="004F396C">
            <w:pPr>
              <w:spacing w:before="16" w:after="12"/>
              <w:jc w:val="center"/>
            </w:pPr>
            <w:r>
              <w:t>Краско Оксана Ивановна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3CC" w14:textId="77777777" w:rsidR="004F396C" w:rsidRPr="009C152A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4,5/90%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5A6" w14:textId="77777777" w:rsidR="004F396C" w:rsidRPr="009C152A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D885" w14:textId="77777777" w:rsidR="004F396C" w:rsidRPr="009C152A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22,5/90%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96C" w14:textId="77777777" w:rsidR="004F396C" w:rsidRPr="00A462E8" w:rsidRDefault="00A462E8" w:rsidP="004F396C">
            <w:pPr>
              <w:rPr>
                <w:i/>
                <w:sz w:val="24"/>
                <w:szCs w:val="24"/>
              </w:rPr>
            </w:pPr>
            <w:r w:rsidRPr="00A462E8">
              <w:rPr>
                <w:i/>
                <w:sz w:val="24"/>
                <w:szCs w:val="24"/>
              </w:rPr>
              <w:t>Высокий – 64,4%;</w:t>
            </w:r>
          </w:p>
          <w:p w14:paraId="639FF310" w14:textId="77777777" w:rsidR="00A462E8" w:rsidRPr="00A462E8" w:rsidRDefault="00A462E8" w:rsidP="004F396C">
            <w:pPr>
              <w:rPr>
                <w:i/>
                <w:sz w:val="24"/>
                <w:szCs w:val="24"/>
              </w:rPr>
            </w:pPr>
            <w:r w:rsidRPr="00A462E8">
              <w:rPr>
                <w:i/>
                <w:sz w:val="24"/>
                <w:szCs w:val="24"/>
              </w:rPr>
              <w:t>Средний – 33,6%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AD0" w14:textId="77777777" w:rsidR="004F396C" w:rsidRPr="009C152A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10,4/69,3%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38D" w14:textId="77777777" w:rsidR="004F396C" w:rsidRPr="009C152A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596" w14:textId="77777777" w:rsidR="004F396C" w:rsidRPr="004F396C" w:rsidRDefault="004F396C" w:rsidP="004F396C">
            <w:pPr>
              <w:rPr>
                <w:i/>
                <w:sz w:val="24"/>
                <w:szCs w:val="24"/>
              </w:rPr>
            </w:pPr>
            <w:r w:rsidRPr="004F396C">
              <w:rPr>
                <w:i/>
                <w:sz w:val="24"/>
                <w:szCs w:val="24"/>
              </w:rPr>
              <w:t>10,4/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4F396C">
              <w:rPr>
                <w:i/>
                <w:sz w:val="24"/>
                <w:szCs w:val="24"/>
              </w:rPr>
              <w:t>69,3%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B69" w14:textId="77777777" w:rsidR="004F396C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4,5/90%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C4D" w14:textId="77777777" w:rsidR="004F396C" w:rsidRPr="009C152A" w:rsidRDefault="004F396C" w:rsidP="004F3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F71" w14:textId="77777777" w:rsidR="004F396C" w:rsidRPr="009C152A" w:rsidRDefault="004F396C" w:rsidP="004F39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55,4/ 85,2%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81B" w14:textId="77777777" w:rsidR="004F396C" w:rsidRPr="009C152A" w:rsidRDefault="004F396C" w:rsidP="004F39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360F22" w14:paraId="68A57BCD" w14:textId="77777777" w:rsidTr="004E0D76">
        <w:tc>
          <w:tcPr>
            <w:tcW w:w="568" w:type="dxa"/>
          </w:tcPr>
          <w:p w14:paraId="1264D312" w14:textId="77777777" w:rsidR="00360F22" w:rsidRDefault="00360F22" w:rsidP="00360F22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</w:t>
            </w:r>
          </w:p>
        </w:tc>
        <w:tc>
          <w:tcPr>
            <w:tcW w:w="1680" w:type="dxa"/>
          </w:tcPr>
          <w:p w14:paraId="4102181B" w14:textId="77777777" w:rsidR="00360F22" w:rsidRDefault="00360F22" w:rsidP="00360F22">
            <w:pPr>
              <w:spacing w:before="16" w:after="12"/>
              <w:jc w:val="center"/>
            </w:pPr>
            <w:r>
              <w:t xml:space="preserve">Структурное подразделение детский сад «Ласточка» с. Новый сад МБДОУ «Теремок» </w:t>
            </w:r>
            <w:proofErr w:type="spellStart"/>
            <w:r>
              <w:t>пгт</w:t>
            </w:r>
            <w:proofErr w:type="spellEnd"/>
            <w:r>
              <w:t>. Гвардейское»</w:t>
            </w:r>
            <w:r w:rsidR="00704492">
              <w:t>;</w:t>
            </w:r>
          </w:p>
          <w:p w14:paraId="086390FD" w14:textId="77777777" w:rsidR="00704492" w:rsidRDefault="00704492" w:rsidP="00360F22">
            <w:pPr>
              <w:spacing w:before="16" w:after="12"/>
              <w:jc w:val="center"/>
            </w:pPr>
            <w:r>
              <w:t>заведующий</w:t>
            </w:r>
          </w:p>
          <w:p w14:paraId="6EBDF0D4" w14:textId="77777777" w:rsidR="00704492" w:rsidRDefault="00704492" w:rsidP="00360F22">
            <w:pPr>
              <w:spacing w:before="16" w:after="12"/>
              <w:jc w:val="center"/>
            </w:pPr>
            <w:r>
              <w:lastRenderedPageBreak/>
              <w:t>Краско Оксана Ивановна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AB1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4,5/90%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0D93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FDC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20/80%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A47F" w14:textId="77777777" w:rsidR="00360F22" w:rsidRDefault="00360F22" w:rsidP="00360F2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Высокий-</w:t>
            </w:r>
            <w:r w:rsidR="00704492">
              <w:rPr>
                <w:i/>
                <w:sz w:val="24"/>
                <w:szCs w:val="24"/>
              </w:rPr>
              <w:t>31%</w:t>
            </w:r>
          </w:p>
          <w:p w14:paraId="5C2F735A" w14:textId="77777777" w:rsidR="00360F22" w:rsidRPr="00A462E8" w:rsidRDefault="00360F22" w:rsidP="00360F2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Средний -</w:t>
            </w:r>
            <w:r w:rsidR="00704492">
              <w:rPr>
                <w:i/>
                <w:sz w:val="24"/>
                <w:szCs w:val="24"/>
              </w:rPr>
              <w:t>62%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E05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8,5/56,6%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5FE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263" w14:textId="77777777" w:rsidR="00360F22" w:rsidRPr="00360F22" w:rsidRDefault="00360F22" w:rsidP="00360F22">
            <w:pPr>
              <w:rPr>
                <w:i/>
                <w:sz w:val="24"/>
                <w:szCs w:val="24"/>
              </w:rPr>
            </w:pPr>
            <w:r w:rsidRPr="00360F22">
              <w:rPr>
                <w:i/>
                <w:sz w:val="24"/>
                <w:szCs w:val="24"/>
              </w:rPr>
              <w:t>8,5/56,6%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C3E3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9FB9" w14:textId="77777777" w:rsidR="00360F22" w:rsidRDefault="00360F22" w:rsidP="00360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840" w14:textId="77777777" w:rsidR="00360F22" w:rsidRDefault="00360F22" w:rsidP="00360F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48,5/ 74,6%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C9B" w14:textId="77777777" w:rsidR="00360F22" w:rsidRDefault="00360F22" w:rsidP="00360F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A2779D" w14:paraId="0F7B0717" w14:textId="77777777" w:rsidTr="004E0D76">
        <w:tc>
          <w:tcPr>
            <w:tcW w:w="568" w:type="dxa"/>
          </w:tcPr>
          <w:p w14:paraId="2F8B4AFB" w14:textId="77777777" w:rsid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80" w:type="dxa"/>
          </w:tcPr>
          <w:p w14:paraId="0DC83B0E" w14:textId="77777777" w:rsidR="00A2779D" w:rsidRPr="00C7300F" w:rsidRDefault="00A2779D" w:rsidP="00A2779D">
            <w:pPr>
              <w:spacing w:before="16" w:after="12"/>
            </w:pPr>
            <w:r w:rsidRPr="00C7300F">
              <w:t>МБОУ «</w:t>
            </w:r>
            <w:proofErr w:type="spellStart"/>
            <w:r w:rsidRPr="00C7300F">
              <w:t>Трудовская</w:t>
            </w:r>
            <w:proofErr w:type="spellEnd"/>
            <w:r w:rsidRPr="00C7300F">
              <w:t xml:space="preserve"> школа» </w:t>
            </w:r>
            <w:r w:rsidR="006C24B6">
              <w:t>структурное подразделение</w:t>
            </w:r>
            <w:r w:rsidR="00CA7892">
              <w:t xml:space="preserve"> детский сад «Светлячок»;</w:t>
            </w:r>
            <w:r w:rsidR="006C24B6">
              <w:t xml:space="preserve"> </w:t>
            </w:r>
          </w:p>
          <w:p w14:paraId="558E4095" w14:textId="77777777" w:rsidR="00A2779D" w:rsidRPr="00C7300F" w:rsidRDefault="00A2779D" w:rsidP="00A2779D">
            <w:pPr>
              <w:spacing w:before="16" w:after="12"/>
            </w:pPr>
            <w:proofErr w:type="gramStart"/>
            <w:r w:rsidRPr="00C7300F">
              <w:t>Директор  Кибирева</w:t>
            </w:r>
            <w:proofErr w:type="gramEnd"/>
            <w:r w:rsidRPr="00C7300F">
              <w:t xml:space="preserve"> </w:t>
            </w:r>
          </w:p>
          <w:p w14:paraId="4D506C52" w14:textId="77777777" w:rsidR="00A2779D" w:rsidRPr="00C7300F" w:rsidRDefault="00A2779D" w:rsidP="00A2779D">
            <w:pPr>
              <w:spacing w:before="16" w:after="12"/>
            </w:pPr>
            <w:r w:rsidRPr="00C7300F">
              <w:t xml:space="preserve">Тамара </w:t>
            </w:r>
          </w:p>
          <w:p w14:paraId="2158579D" w14:textId="77777777" w:rsidR="00A2779D" w:rsidRDefault="00CA7892" w:rsidP="00A2779D">
            <w:pPr>
              <w:spacing w:before="16" w:after="12"/>
            </w:pPr>
            <w:r>
              <w:t>Александровна</w:t>
            </w:r>
            <w:r w:rsidR="00A2779D">
              <w:t xml:space="preserve">, </w:t>
            </w:r>
            <w:proofErr w:type="spellStart"/>
            <w:r w:rsidR="00A2779D">
              <w:t>зам.зав.по</w:t>
            </w:r>
            <w:proofErr w:type="spellEnd"/>
            <w:r w:rsidR="00A2779D">
              <w:t xml:space="preserve"> ДО</w:t>
            </w:r>
          </w:p>
          <w:p w14:paraId="5525E2FF" w14:textId="77777777" w:rsid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>
              <w:t>Сердюк А.А.</w:t>
            </w:r>
          </w:p>
        </w:tc>
        <w:tc>
          <w:tcPr>
            <w:tcW w:w="1071" w:type="dxa"/>
          </w:tcPr>
          <w:p w14:paraId="29823CFC" w14:textId="77777777" w:rsidR="00A2779D" w:rsidRP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3,5 баллов/ 70%</w:t>
            </w:r>
          </w:p>
        </w:tc>
        <w:tc>
          <w:tcPr>
            <w:tcW w:w="1315" w:type="dxa"/>
          </w:tcPr>
          <w:p w14:paraId="046A5C0D" w14:textId="77777777" w:rsidR="00A2779D" w:rsidRP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3,5 баллов/ 70%</w:t>
            </w:r>
          </w:p>
        </w:tc>
        <w:tc>
          <w:tcPr>
            <w:tcW w:w="1315" w:type="dxa"/>
          </w:tcPr>
          <w:p w14:paraId="7F5A23A7" w14:textId="77777777" w:rsidR="00A2779D" w:rsidRPr="00A2779D" w:rsidRDefault="00C01872" w:rsidP="00A2779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балла/ 68</w:t>
            </w:r>
            <w:r w:rsidR="00A2779D" w:rsidRPr="00A2779D">
              <w:rPr>
                <w:sz w:val="24"/>
                <w:szCs w:val="24"/>
              </w:rPr>
              <w:t>%</w:t>
            </w:r>
          </w:p>
        </w:tc>
        <w:tc>
          <w:tcPr>
            <w:tcW w:w="1122" w:type="dxa"/>
          </w:tcPr>
          <w:p w14:paraId="4016C211" w14:textId="77777777" w:rsidR="00A2779D" w:rsidRPr="00C01872" w:rsidRDefault="00C01872" w:rsidP="00A2779D">
            <w:pPr>
              <w:spacing w:before="16" w:after="12"/>
              <w:rPr>
                <w:i/>
                <w:sz w:val="24"/>
                <w:szCs w:val="24"/>
              </w:rPr>
            </w:pPr>
            <w:r w:rsidRPr="00C01872">
              <w:rPr>
                <w:i/>
                <w:sz w:val="24"/>
                <w:szCs w:val="24"/>
              </w:rPr>
              <w:t>Высокий – 73,2; средний – 26,8</w:t>
            </w:r>
          </w:p>
        </w:tc>
        <w:tc>
          <w:tcPr>
            <w:tcW w:w="1336" w:type="dxa"/>
          </w:tcPr>
          <w:p w14:paraId="441FDE84" w14:textId="77777777" w:rsidR="00A2779D" w:rsidRPr="00A2779D" w:rsidRDefault="00A2779D" w:rsidP="00CA7892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8 балл</w:t>
            </w:r>
            <w:r w:rsidR="00CA7892">
              <w:rPr>
                <w:sz w:val="24"/>
                <w:szCs w:val="24"/>
              </w:rPr>
              <w:t>ов</w:t>
            </w:r>
            <w:r w:rsidRPr="00A2779D">
              <w:rPr>
                <w:sz w:val="24"/>
                <w:szCs w:val="24"/>
              </w:rPr>
              <w:t>/ 53,3%</w:t>
            </w:r>
          </w:p>
        </w:tc>
        <w:tc>
          <w:tcPr>
            <w:tcW w:w="1287" w:type="dxa"/>
          </w:tcPr>
          <w:p w14:paraId="15A84DB7" w14:textId="77777777" w:rsidR="00A2779D" w:rsidRP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3,5 балла/ 70%</w:t>
            </w:r>
          </w:p>
        </w:tc>
        <w:tc>
          <w:tcPr>
            <w:tcW w:w="1315" w:type="dxa"/>
          </w:tcPr>
          <w:p w14:paraId="74BA1E33" w14:textId="77777777" w:rsidR="00A2779D" w:rsidRPr="00A2779D" w:rsidRDefault="00A2779D" w:rsidP="00CA7892">
            <w:pPr>
              <w:spacing w:before="16" w:after="12"/>
              <w:rPr>
                <w:i/>
                <w:sz w:val="24"/>
                <w:szCs w:val="24"/>
              </w:rPr>
            </w:pPr>
            <w:r w:rsidRPr="00A2779D">
              <w:rPr>
                <w:i/>
                <w:sz w:val="24"/>
                <w:szCs w:val="24"/>
              </w:rPr>
              <w:t>8 балл</w:t>
            </w:r>
            <w:r w:rsidR="00CA7892">
              <w:rPr>
                <w:i/>
                <w:sz w:val="24"/>
                <w:szCs w:val="24"/>
              </w:rPr>
              <w:t>ов</w:t>
            </w:r>
            <w:r w:rsidRPr="00A2779D">
              <w:rPr>
                <w:i/>
                <w:sz w:val="24"/>
                <w:szCs w:val="24"/>
              </w:rPr>
              <w:t>/ 53,3%</w:t>
            </w:r>
          </w:p>
        </w:tc>
        <w:tc>
          <w:tcPr>
            <w:tcW w:w="1054" w:type="dxa"/>
          </w:tcPr>
          <w:p w14:paraId="232577A0" w14:textId="77777777" w:rsidR="00A2779D" w:rsidRP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4 баллов/ 80%</w:t>
            </w:r>
          </w:p>
        </w:tc>
        <w:tc>
          <w:tcPr>
            <w:tcW w:w="1089" w:type="dxa"/>
          </w:tcPr>
          <w:p w14:paraId="6F6AFA95" w14:textId="77777777" w:rsidR="00A2779D" w:rsidRPr="00A2779D" w:rsidRDefault="00A2779D" w:rsidP="00A2779D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3,5 балла/ 70%</w:t>
            </w:r>
          </w:p>
        </w:tc>
        <w:tc>
          <w:tcPr>
            <w:tcW w:w="1054" w:type="dxa"/>
          </w:tcPr>
          <w:p w14:paraId="761C0E93" w14:textId="77777777" w:rsidR="00A2779D" w:rsidRPr="00A2779D" w:rsidRDefault="00A2779D" w:rsidP="00C01872">
            <w:pPr>
              <w:spacing w:before="16" w:after="12"/>
              <w:rPr>
                <w:b/>
                <w:sz w:val="24"/>
                <w:szCs w:val="24"/>
              </w:rPr>
            </w:pPr>
            <w:r w:rsidRPr="00A2779D">
              <w:rPr>
                <w:b/>
                <w:sz w:val="24"/>
                <w:szCs w:val="24"/>
              </w:rPr>
              <w:t>4</w:t>
            </w:r>
            <w:r w:rsidR="00C01872">
              <w:rPr>
                <w:b/>
                <w:sz w:val="24"/>
                <w:szCs w:val="24"/>
              </w:rPr>
              <w:t>3</w:t>
            </w:r>
            <w:r w:rsidRPr="00A2779D">
              <w:rPr>
                <w:b/>
                <w:sz w:val="24"/>
                <w:szCs w:val="24"/>
              </w:rPr>
              <w:t xml:space="preserve">/ </w:t>
            </w:r>
            <w:r w:rsidR="00C01872">
              <w:rPr>
                <w:b/>
                <w:sz w:val="24"/>
                <w:szCs w:val="24"/>
              </w:rPr>
              <w:t>66,1</w:t>
            </w:r>
            <w:r w:rsidRPr="00A2779D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2D6825B3" w14:textId="77777777" w:rsidR="00A2779D" w:rsidRPr="00A2779D" w:rsidRDefault="00A2779D" w:rsidP="00A2779D">
            <w:pPr>
              <w:spacing w:before="16" w:after="12"/>
              <w:rPr>
                <w:b/>
                <w:sz w:val="24"/>
                <w:szCs w:val="24"/>
              </w:rPr>
            </w:pPr>
            <w:r w:rsidRPr="00A2779D">
              <w:rPr>
                <w:b/>
                <w:sz w:val="24"/>
                <w:szCs w:val="24"/>
              </w:rPr>
              <w:t>средний</w:t>
            </w:r>
          </w:p>
        </w:tc>
      </w:tr>
      <w:tr w:rsidR="004E0D76" w14:paraId="46F8B011" w14:textId="77777777" w:rsidTr="004E0D76">
        <w:tc>
          <w:tcPr>
            <w:tcW w:w="568" w:type="dxa"/>
          </w:tcPr>
          <w:p w14:paraId="7DCBC6A2" w14:textId="77777777" w:rsidR="004E0D76" w:rsidRDefault="004E0D76" w:rsidP="004E0D76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680" w:type="dxa"/>
          </w:tcPr>
          <w:p w14:paraId="0D90276C" w14:textId="77777777" w:rsidR="004E0D76" w:rsidRPr="00C7300F" w:rsidRDefault="004E0D76" w:rsidP="004E0D76">
            <w:pPr>
              <w:spacing w:before="16" w:after="12"/>
            </w:pPr>
            <w:r>
              <w:t xml:space="preserve">МБДОУ «Солнышко» с. Колодезное», заведующий Жукова Залина </w:t>
            </w:r>
            <w:proofErr w:type="spellStart"/>
            <w:r>
              <w:t>Нурединовна</w:t>
            </w:r>
            <w:proofErr w:type="spellEnd"/>
          </w:p>
        </w:tc>
        <w:tc>
          <w:tcPr>
            <w:tcW w:w="1071" w:type="dxa"/>
          </w:tcPr>
          <w:p w14:paraId="6E45035E" w14:textId="77777777" w:rsidR="004E0D76" w:rsidRPr="00A2779D" w:rsidRDefault="004E0D76" w:rsidP="004E0D76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689F22A2" w14:textId="77777777" w:rsidR="004E0D76" w:rsidRPr="00A2779D" w:rsidRDefault="00415CF5" w:rsidP="00415CF5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E0D7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  <w:r w:rsidR="004E0D76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3C0099DC" w14:textId="77777777" w:rsidR="004E0D76" w:rsidRDefault="00346DF0" w:rsidP="00346DF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 балла/ 64</w:t>
            </w:r>
            <w:r w:rsidR="004E0D76">
              <w:rPr>
                <w:sz w:val="24"/>
                <w:szCs w:val="24"/>
              </w:rPr>
              <w:t>%</w:t>
            </w:r>
          </w:p>
        </w:tc>
        <w:tc>
          <w:tcPr>
            <w:tcW w:w="1122" w:type="dxa"/>
          </w:tcPr>
          <w:p w14:paraId="7E1B742B" w14:textId="77777777" w:rsidR="004E0D76" w:rsidRPr="00971986" w:rsidRDefault="00415CF5" w:rsidP="004E0D76">
            <w:pPr>
              <w:spacing w:before="16" w:after="12"/>
              <w:rPr>
                <w:i/>
                <w:sz w:val="24"/>
                <w:szCs w:val="24"/>
              </w:rPr>
            </w:pPr>
            <w:r w:rsidRPr="00971986">
              <w:rPr>
                <w:i/>
                <w:sz w:val="24"/>
                <w:szCs w:val="24"/>
              </w:rPr>
              <w:t xml:space="preserve">Высокий </w:t>
            </w:r>
            <w:r w:rsidR="00971986" w:rsidRPr="00971986">
              <w:rPr>
                <w:i/>
                <w:sz w:val="24"/>
                <w:szCs w:val="24"/>
              </w:rPr>
              <w:t>–</w:t>
            </w:r>
            <w:r w:rsidRPr="00971986">
              <w:rPr>
                <w:i/>
                <w:sz w:val="24"/>
                <w:szCs w:val="24"/>
              </w:rPr>
              <w:t xml:space="preserve"> </w:t>
            </w:r>
            <w:r w:rsidR="00971986" w:rsidRPr="00971986">
              <w:rPr>
                <w:i/>
                <w:sz w:val="24"/>
                <w:szCs w:val="24"/>
              </w:rPr>
              <w:t>42%;</w:t>
            </w:r>
          </w:p>
          <w:p w14:paraId="7E44A15C" w14:textId="77777777" w:rsidR="00971986" w:rsidRPr="00971986" w:rsidRDefault="00971986" w:rsidP="004E0D76">
            <w:pPr>
              <w:spacing w:before="16" w:after="12"/>
              <w:rPr>
                <w:i/>
                <w:sz w:val="24"/>
                <w:szCs w:val="24"/>
              </w:rPr>
            </w:pPr>
            <w:r w:rsidRPr="00971986">
              <w:rPr>
                <w:i/>
                <w:sz w:val="24"/>
                <w:szCs w:val="24"/>
              </w:rPr>
              <w:t>Средний – 58%</w:t>
            </w:r>
          </w:p>
        </w:tc>
        <w:tc>
          <w:tcPr>
            <w:tcW w:w="1336" w:type="dxa"/>
          </w:tcPr>
          <w:p w14:paraId="29EF3D7C" w14:textId="77777777" w:rsidR="004E0D76" w:rsidRPr="00A2779D" w:rsidRDefault="004E0D76" w:rsidP="004E0D76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 балла/ 56,6%</w:t>
            </w:r>
          </w:p>
        </w:tc>
        <w:tc>
          <w:tcPr>
            <w:tcW w:w="1287" w:type="dxa"/>
          </w:tcPr>
          <w:p w14:paraId="5A1689A6" w14:textId="77777777" w:rsidR="004E0D76" w:rsidRPr="00A2779D" w:rsidRDefault="004E0D76" w:rsidP="004E0D76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315" w:type="dxa"/>
          </w:tcPr>
          <w:p w14:paraId="2DAB89B6" w14:textId="77777777" w:rsidR="004E0D76" w:rsidRPr="004E0D76" w:rsidRDefault="00415CF5" w:rsidP="00415CF5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="004E0D76" w:rsidRPr="004E0D76">
              <w:rPr>
                <w:i/>
                <w:sz w:val="24"/>
                <w:szCs w:val="24"/>
              </w:rPr>
              <w:t xml:space="preserve"> балла/ 5</w:t>
            </w:r>
            <w:r>
              <w:rPr>
                <w:i/>
                <w:sz w:val="24"/>
                <w:szCs w:val="24"/>
              </w:rPr>
              <w:t>3,3</w:t>
            </w:r>
            <w:r w:rsidR="004E0D76" w:rsidRPr="004E0D76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14:paraId="28CECDE1" w14:textId="77777777" w:rsidR="004E0D76" w:rsidRPr="00A2779D" w:rsidRDefault="004E0D76" w:rsidP="004E0D76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4 баллов/ 80%</w:t>
            </w:r>
          </w:p>
        </w:tc>
        <w:tc>
          <w:tcPr>
            <w:tcW w:w="1089" w:type="dxa"/>
          </w:tcPr>
          <w:p w14:paraId="20BD0483" w14:textId="77777777" w:rsidR="004E0D76" w:rsidRPr="00A2779D" w:rsidRDefault="004E0D76" w:rsidP="004E0D76">
            <w:pPr>
              <w:spacing w:before="16" w:after="12"/>
              <w:rPr>
                <w:sz w:val="24"/>
                <w:szCs w:val="24"/>
              </w:rPr>
            </w:pPr>
            <w:r w:rsidRPr="00A2779D">
              <w:rPr>
                <w:sz w:val="24"/>
                <w:szCs w:val="24"/>
              </w:rPr>
              <w:t>3,5 балла/ 70%</w:t>
            </w:r>
          </w:p>
        </w:tc>
        <w:tc>
          <w:tcPr>
            <w:tcW w:w="1054" w:type="dxa"/>
          </w:tcPr>
          <w:p w14:paraId="0E62CBEB" w14:textId="77777777" w:rsidR="004E0D76" w:rsidRPr="00A2779D" w:rsidRDefault="00415CF5" w:rsidP="004E0D76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  <w:r w:rsidR="00346DF0">
              <w:rPr>
                <w:b/>
                <w:sz w:val="24"/>
                <w:szCs w:val="24"/>
              </w:rPr>
              <w:t>,5/ 66,9</w:t>
            </w:r>
            <w:r w:rsidR="004E0D7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7F359DEE" w14:textId="77777777" w:rsidR="004E0D76" w:rsidRPr="00A2779D" w:rsidRDefault="00346DF0" w:rsidP="004E0D76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</w:t>
            </w:r>
          </w:p>
        </w:tc>
      </w:tr>
      <w:tr w:rsidR="00DA5C50" w14:paraId="70528FC7" w14:textId="77777777" w:rsidTr="004E0D76">
        <w:tc>
          <w:tcPr>
            <w:tcW w:w="568" w:type="dxa"/>
          </w:tcPr>
          <w:p w14:paraId="4D8758B6" w14:textId="77777777" w:rsidR="00DA5C50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80" w:type="dxa"/>
          </w:tcPr>
          <w:p w14:paraId="5C632478" w14:textId="77777777" w:rsidR="00DA5C50" w:rsidRDefault="00DA5C50" w:rsidP="00DA5C50">
            <w:pPr>
              <w:spacing w:before="16" w:after="12"/>
            </w:pPr>
            <w:r>
              <w:t xml:space="preserve">МБДОУ «Яблонька» с. </w:t>
            </w:r>
            <w:proofErr w:type="spellStart"/>
            <w:r>
              <w:t>Маленкое</w:t>
            </w:r>
            <w:proofErr w:type="spellEnd"/>
            <w:r>
              <w:t>», заведующий Скороходова Елена Вячеславовна</w:t>
            </w:r>
          </w:p>
        </w:tc>
        <w:tc>
          <w:tcPr>
            <w:tcW w:w="1071" w:type="dxa"/>
          </w:tcPr>
          <w:p w14:paraId="627AEE14" w14:textId="77777777" w:rsidR="00DA5C50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315" w:type="dxa"/>
          </w:tcPr>
          <w:p w14:paraId="210C50FB" w14:textId="77777777" w:rsidR="00DA5C50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708B6D3F" w14:textId="77777777" w:rsidR="00DA5C50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20/80%</w:t>
            </w:r>
          </w:p>
        </w:tc>
        <w:tc>
          <w:tcPr>
            <w:tcW w:w="1122" w:type="dxa"/>
          </w:tcPr>
          <w:p w14:paraId="2FEAEF57" w14:textId="77777777" w:rsidR="004F1311" w:rsidRPr="005B5A57" w:rsidRDefault="004F1311" w:rsidP="004F1311">
            <w:pPr>
              <w:contextualSpacing/>
              <w:jc w:val="center"/>
              <w:rPr>
                <w:i/>
                <w:sz w:val="24"/>
                <w:szCs w:val="28"/>
              </w:rPr>
            </w:pPr>
            <w:r w:rsidRPr="005B5A57">
              <w:rPr>
                <w:i/>
                <w:sz w:val="24"/>
                <w:szCs w:val="28"/>
              </w:rPr>
              <w:t>в-43%</w:t>
            </w:r>
          </w:p>
          <w:p w14:paraId="62ECB458" w14:textId="77777777" w:rsidR="00DA5C50" w:rsidRPr="00873926" w:rsidRDefault="004F1311" w:rsidP="004F1311">
            <w:pPr>
              <w:spacing w:before="16" w:after="12"/>
              <w:rPr>
                <w:i/>
                <w:sz w:val="24"/>
                <w:szCs w:val="24"/>
                <w:highlight w:val="red"/>
              </w:rPr>
            </w:pPr>
            <w:r w:rsidRPr="005B5A57">
              <w:rPr>
                <w:i/>
                <w:sz w:val="24"/>
                <w:szCs w:val="28"/>
              </w:rPr>
              <w:t>с-55%</w:t>
            </w:r>
          </w:p>
        </w:tc>
        <w:tc>
          <w:tcPr>
            <w:tcW w:w="1336" w:type="dxa"/>
          </w:tcPr>
          <w:p w14:paraId="2DCF88B5" w14:textId="77777777" w:rsidR="00DA5C50" w:rsidRDefault="00BC0513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11/73,3</w:t>
            </w:r>
            <w:r w:rsidR="00DA5C50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</w:tcPr>
          <w:p w14:paraId="0DBC6172" w14:textId="77777777" w:rsidR="00DA5C50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0EF31627" w14:textId="77777777" w:rsidR="00DA5C50" w:rsidRPr="00DA5C50" w:rsidRDefault="00DA5C50" w:rsidP="00BC0513">
            <w:pPr>
              <w:spacing w:before="16" w:after="12"/>
              <w:rPr>
                <w:i/>
                <w:sz w:val="24"/>
                <w:szCs w:val="24"/>
              </w:rPr>
            </w:pPr>
            <w:r w:rsidRPr="00DA5C50">
              <w:rPr>
                <w:i/>
                <w:sz w:val="24"/>
                <w:szCs w:val="24"/>
              </w:rPr>
              <w:t>1</w:t>
            </w:r>
            <w:r w:rsidR="00BC0513">
              <w:rPr>
                <w:i/>
                <w:sz w:val="24"/>
                <w:szCs w:val="24"/>
              </w:rPr>
              <w:t>1/73,3</w:t>
            </w:r>
            <w:r w:rsidRPr="00DA5C50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14:paraId="1EA59170" w14:textId="77777777" w:rsidR="00DA5C50" w:rsidRPr="00A2779D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089" w:type="dxa"/>
          </w:tcPr>
          <w:p w14:paraId="50C9432A" w14:textId="77777777" w:rsidR="00DA5C50" w:rsidRPr="00A2779D" w:rsidRDefault="00DA5C50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054" w:type="dxa"/>
          </w:tcPr>
          <w:p w14:paraId="5422750D" w14:textId="77777777" w:rsidR="00DA5C50" w:rsidRDefault="00DA5C50" w:rsidP="00BC0513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C0513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 xml:space="preserve">,5/ </w:t>
            </w:r>
            <w:r w:rsidR="001C5D5F">
              <w:rPr>
                <w:b/>
                <w:sz w:val="24"/>
                <w:szCs w:val="24"/>
              </w:rPr>
              <w:t>76,1</w:t>
            </w:r>
            <w:r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14:paraId="48F168E9" w14:textId="77777777" w:rsidR="00DA5C50" w:rsidRDefault="00DA5C50" w:rsidP="00DA5C50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B37AF8" w14:paraId="56E8414C" w14:textId="77777777" w:rsidTr="004E0D76">
        <w:tc>
          <w:tcPr>
            <w:tcW w:w="568" w:type="dxa"/>
          </w:tcPr>
          <w:p w14:paraId="2A62BD08" w14:textId="77777777" w:rsidR="00B37AF8" w:rsidRDefault="00B37AF8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80" w:type="dxa"/>
          </w:tcPr>
          <w:p w14:paraId="28FA9993" w14:textId="77777777" w:rsidR="00B37AF8" w:rsidRPr="00281F71" w:rsidRDefault="00B37AF8" w:rsidP="00DA5C50">
            <w:pPr>
              <w:spacing w:before="16" w:after="12"/>
            </w:pPr>
            <w:r w:rsidRPr="00281F71">
              <w:t xml:space="preserve">МБДОУ «Ляле» </w:t>
            </w:r>
            <w:proofErr w:type="spellStart"/>
            <w:r w:rsidRPr="00281F71">
              <w:t>пгт</w:t>
            </w:r>
            <w:proofErr w:type="spellEnd"/>
            <w:r w:rsidRPr="00281F71">
              <w:t>. Молодежное» Симферопольского района Республики Крым, заведующий Ким Руслана Владиславовна</w:t>
            </w:r>
          </w:p>
        </w:tc>
        <w:tc>
          <w:tcPr>
            <w:tcW w:w="1071" w:type="dxa"/>
          </w:tcPr>
          <w:p w14:paraId="30E262B0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315" w:type="dxa"/>
          </w:tcPr>
          <w:p w14:paraId="77F0BBF2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69673417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20/80%</w:t>
            </w:r>
          </w:p>
        </w:tc>
        <w:tc>
          <w:tcPr>
            <w:tcW w:w="1122" w:type="dxa"/>
          </w:tcPr>
          <w:p w14:paraId="374635E4" w14:textId="77777777" w:rsidR="00B37AF8" w:rsidRPr="00FE431E" w:rsidRDefault="00FE431E" w:rsidP="00DA5C50">
            <w:pPr>
              <w:spacing w:before="16" w:after="12"/>
              <w:rPr>
                <w:i/>
                <w:sz w:val="24"/>
                <w:szCs w:val="24"/>
              </w:rPr>
            </w:pPr>
            <w:r w:rsidRPr="00FE431E">
              <w:rPr>
                <w:i/>
                <w:sz w:val="24"/>
                <w:szCs w:val="24"/>
              </w:rPr>
              <w:t>Высокий – 47%4</w:t>
            </w:r>
          </w:p>
          <w:p w14:paraId="1B8E3602" w14:textId="77777777" w:rsidR="00FE431E" w:rsidRPr="00FE431E" w:rsidRDefault="00FE431E" w:rsidP="00DA5C50">
            <w:pPr>
              <w:spacing w:before="16" w:after="12"/>
              <w:rPr>
                <w:i/>
                <w:sz w:val="24"/>
                <w:szCs w:val="24"/>
              </w:rPr>
            </w:pPr>
            <w:r w:rsidRPr="00FE431E">
              <w:rPr>
                <w:i/>
                <w:sz w:val="24"/>
                <w:szCs w:val="24"/>
              </w:rPr>
              <w:t>Средний – 43%</w:t>
            </w:r>
          </w:p>
        </w:tc>
        <w:tc>
          <w:tcPr>
            <w:tcW w:w="1336" w:type="dxa"/>
          </w:tcPr>
          <w:p w14:paraId="39BABDD3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10,5/70%</w:t>
            </w:r>
          </w:p>
        </w:tc>
        <w:tc>
          <w:tcPr>
            <w:tcW w:w="1287" w:type="dxa"/>
          </w:tcPr>
          <w:p w14:paraId="4C110BFD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315" w:type="dxa"/>
          </w:tcPr>
          <w:p w14:paraId="4505B590" w14:textId="77777777" w:rsidR="00B37AF8" w:rsidRPr="00DA5C50" w:rsidRDefault="0025762C" w:rsidP="00BC0513">
            <w:pPr>
              <w:spacing w:before="16" w:after="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10,5/70%</w:t>
            </w:r>
          </w:p>
        </w:tc>
        <w:tc>
          <w:tcPr>
            <w:tcW w:w="1054" w:type="dxa"/>
          </w:tcPr>
          <w:p w14:paraId="07132830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089" w:type="dxa"/>
          </w:tcPr>
          <w:p w14:paraId="04F968DF" w14:textId="77777777" w:rsidR="00B37AF8" w:rsidRDefault="0025762C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054" w:type="dxa"/>
          </w:tcPr>
          <w:p w14:paraId="6F38E5A9" w14:textId="77777777" w:rsidR="00B37AF8" w:rsidRDefault="008D1D42" w:rsidP="00BC0513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47/ 72,3%</w:t>
            </w:r>
          </w:p>
        </w:tc>
        <w:tc>
          <w:tcPr>
            <w:tcW w:w="1032" w:type="dxa"/>
          </w:tcPr>
          <w:p w14:paraId="74CF7C80" w14:textId="77777777" w:rsidR="00B37AF8" w:rsidRDefault="008D1D42" w:rsidP="00DA5C50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281F71" w14:paraId="1935CEE7" w14:textId="77777777" w:rsidTr="004E0D76">
        <w:tc>
          <w:tcPr>
            <w:tcW w:w="568" w:type="dxa"/>
          </w:tcPr>
          <w:p w14:paraId="271DD1C2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680" w:type="dxa"/>
          </w:tcPr>
          <w:p w14:paraId="3E04CE74" w14:textId="77777777" w:rsidR="00281F71" w:rsidRPr="00281F71" w:rsidRDefault="00281F71" w:rsidP="00DA5C50">
            <w:pPr>
              <w:spacing w:before="16" w:after="12"/>
            </w:pPr>
            <w:r>
              <w:t xml:space="preserve">МБДОУ «Теремок» с. </w:t>
            </w:r>
            <w:r>
              <w:lastRenderedPageBreak/>
              <w:t>Раздолье» Симферопольского района РК, заведующий Егорова Яна Владимировна</w:t>
            </w:r>
          </w:p>
        </w:tc>
        <w:tc>
          <w:tcPr>
            <w:tcW w:w="1071" w:type="dxa"/>
          </w:tcPr>
          <w:p w14:paraId="5970FCD9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3,5/70%</w:t>
            </w:r>
          </w:p>
        </w:tc>
        <w:tc>
          <w:tcPr>
            <w:tcW w:w="1315" w:type="dxa"/>
          </w:tcPr>
          <w:p w14:paraId="5EA10053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315" w:type="dxa"/>
          </w:tcPr>
          <w:p w14:paraId="619654C8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16/64%</w:t>
            </w:r>
          </w:p>
        </w:tc>
        <w:tc>
          <w:tcPr>
            <w:tcW w:w="1122" w:type="dxa"/>
          </w:tcPr>
          <w:p w14:paraId="5F3F5452" w14:textId="77777777" w:rsidR="00281F71" w:rsidRPr="00FE431E" w:rsidRDefault="00281F71" w:rsidP="00281F71">
            <w:pPr>
              <w:spacing w:before="16" w:after="12"/>
              <w:rPr>
                <w:i/>
                <w:sz w:val="24"/>
                <w:szCs w:val="24"/>
              </w:rPr>
            </w:pPr>
            <w:r w:rsidRPr="00FE431E">
              <w:rPr>
                <w:i/>
                <w:sz w:val="24"/>
                <w:szCs w:val="24"/>
              </w:rPr>
              <w:t xml:space="preserve">Высокий – </w:t>
            </w:r>
            <w:r w:rsidR="006C38F3">
              <w:rPr>
                <w:i/>
                <w:sz w:val="24"/>
                <w:szCs w:val="24"/>
              </w:rPr>
              <w:t>36,1%</w:t>
            </w:r>
          </w:p>
          <w:p w14:paraId="1B92BB90" w14:textId="77777777" w:rsidR="00281F71" w:rsidRPr="00FE431E" w:rsidRDefault="00281F71" w:rsidP="00281F71">
            <w:pPr>
              <w:spacing w:before="16" w:after="12"/>
              <w:rPr>
                <w:i/>
                <w:sz w:val="24"/>
                <w:szCs w:val="24"/>
              </w:rPr>
            </w:pPr>
            <w:r w:rsidRPr="00FE431E">
              <w:rPr>
                <w:i/>
                <w:sz w:val="24"/>
                <w:szCs w:val="24"/>
              </w:rPr>
              <w:lastRenderedPageBreak/>
              <w:t>Средний –</w:t>
            </w:r>
            <w:r>
              <w:rPr>
                <w:i/>
                <w:sz w:val="24"/>
                <w:szCs w:val="24"/>
              </w:rPr>
              <w:t xml:space="preserve"> </w:t>
            </w:r>
            <w:r w:rsidR="007E0677">
              <w:rPr>
                <w:i/>
                <w:sz w:val="24"/>
                <w:szCs w:val="24"/>
              </w:rPr>
              <w:t>48,1</w:t>
            </w:r>
          </w:p>
        </w:tc>
        <w:tc>
          <w:tcPr>
            <w:tcW w:w="1336" w:type="dxa"/>
          </w:tcPr>
          <w:p w14:paraId="67323AC2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10,7/ 71,3%</w:t>
            </w:r>
          </w:p>
        </w:tc>
        <w:tc>
          <w:tcPr>
            <w:tcW w:w="1287" w:type="dxa"/>
          </w:tcPr>
          <w:p w14:paraId="0D050E34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15FE9FAF" w14:textId="77777777" w:rsidR="00281F71" w:rsidRPr="00281F71" w:rsidRDefault="00281F71" w:rsidP="00BC0513">
            <w:pPr>
              <w:spacing w:before="16" w:after="12"/>
              <w:rPr>
                <w:i/>
                <w:sz w:val="24"/>
                <w:szCs w:val="24"/>
              </w:rPr>
            </w:pPr>
            <w:r w:rsidRPr="00281F71">
              <w:rPr>
                <w:i/>
                <w:sz w:val="24"/>
                <w:szCs w:val="24"/>
              </w:rPr>
              <w:t>10,7/ 71,3%</w:t>
            </w:r>
          </w:p>
        </w:tc>
        <w:tc>
          <w:tcPr>
            <w:tcW w:w="1054" w:type="dxa"/>
          </w:tcPr>
          <w:p w14:paraId="6440B84A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089" w:type="dxa"/>
          </w:tcPr>
          <w:p w14:paraId="21EAE62C" w14:textId="77777777" w:rsidR="00281F71" w:rsidRDefault="00281F71" w:rsidP="00DA5C5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054" w:type="dxa"/>
          </w:tcPr>
          <w:p w14:paraId="4B8CE00E" w14:textId="77777777" w:rsidR="00281F71" w:rsidRDefault="00281F71" w:rsidP="00BC0513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43,2/ 66,4%</w:t>
            </w:r>
          </w:p>
        </w:tc>
        <w:tc>
          <w:tcPr>
            <w:tcW w:w="1032" w:type="dxa"/>
          </w:tcPr>
          <w:p w14:paraId="767C4A28" w14:textId="77777777" w:rsidR="00281F71" w:rsidRDefault="00AE5584" w:rsidP="00DA5C50">
            <w:pPr>
              <w:spacing w:before="16" w:after="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</w:t>
            </w:r>
          </w:p>
        </w:tc>
      </w:tr>
      <w:tr w:rsidR="00881760" w14:paraId="463B393D" w14:textId="77777777" w:rsidTr="004E0D76">
        <w:tc>
          <w:tcPr>
            <w:tcW w:w="568" w:type="dxa"/>
          </w:tcPr>
          <w:p w14:paraId="404F3CD3" w14:textId="77777777" w:rsidR="00881760" w:rsidRDefault="00881760" w:rsidP="0088176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80" w:type="dxa"/>
          </w:tcPr>
          <w:p w14:paraId="3ADD3A60" w14:textId="77777777" w:rsidR="00881760" w:rsidRDefault="00881760" w:rsidP="00881760">
            <w:pPr>
              <w:spacing w:before="16" w:after="12"/>
            </w:pPr>
            <w:r>
              <w:t>Структурное подразделение детский сад «Весна» МБОУ «Лицей» Симферопольского района Республики Крым;</w:t>
            </w:r>
          </w:p>
          <w:p w14:paraId="541558E7" w14:textId="77777777" w:rsidR="00881760" w:rsidRDefault="00881760" w:rsidP="00881760">
            <w:pPr>
              <w:spacing w:before="16" w:after="12"/>
            </w:pPr>
            <w:r>
              <w:t xml:space="preserve">Директор Гончарова Наталья Георгиевна; </w:t>
            </w:r>
          </w:p>
          <w:p w14:paraId="52008290" w14:textId="77777777" w:rsidR="00881760" w:rsidRDefault="00881760" w:rsidP="00D963AB">
            <w:pPr>
              <w:spacing w:before="16" w:after="12"/>
            </w:pPr>
            <w:proofErr w:type="spellStart"/>
            <w:r>
              <w:t>Зам.</w:t>
            </w:r>
            <w:r w:rsidR="00D963AB">
              <w:t>директора</w:t>
            </w:r>
            <w:proofErr w:type="spellEnd"/>
            <w:r w:rsidR="00D963AB">
              <w:t xml:space="preserve"> по </w:t>
            </w:r>
            <w:proofErr w:type="gramStart"/>
            <w:r w:rsidR="00D963AB">
              <w:t xml:space="preserve">УВР </w:t>
            </w:r>
            <w:r>
              <w:t xml:space="preserve"> </w:t>
            </w:r>
            <w:proofErr w:type="spellStart"/>
            <w:r>
              <w:t>Малюк</w:t>
            </w:r>
            <w:proofErr w:type="spellEnd"/>
            <w:proofErr w:type="gramEnd"/>
            <w:r>
              <w:t xml:space="preserve"> И.А.</w:t>
            </w:r>
          </w:p>
        </w:tc>
        <w:tc>
          <w:tcPr>
            <w:tcW w:w="1071" w:type="dxa"/>
          </w:tcPr>
          <w:p w14:paraId="789DB6AF" w14:textId="77777777" w:rsidR="00881760" w:rsidRDefault="00881760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 (90%)</w:t>
            </w:r>
          </w:p>
        </w:tc>
        <w:tc>
          <w:tcPr>
            <w:tcW w:w="1315" w:type="dxa"/>
          </w:tcPr>
          <w:p w14:paraId="557658C0" w14:textId="77777777" w:rsidR="00881760" w:rsidRDefault="00881760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(80%)</w:t>
            </w:r>
          </w:p>
        </w:tc>
        <w:tc>
          <w:tcPr>
            <w:tcW w:w="1315" w:type="dxa"/>
          </w:tcPr>
          <w:p w14:paraId="38379D49" w14:textId="77777777" w:rsidR="00881760" w:rsidRDefault="00881760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 (86%)</w:t>
            </w:r>
          </w:p>
        </w:tc>
        <w:tc>
          <w:tcPr>
            <w:tcW w:w="1122" w:type="dxa"/>
          </w:tcPr>
          <w:p w14:paraId="4899C3B3" w14:textId="77777777" w:rsidR="00881760" w:rsidRPr="00ED2AF5" w:rsidRDefault="00873926" w:rsidP="00881760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ED2AF5">
              <w:rPr>
                <w:i/>
                <w:sz w:val="24"/>
                <w:szCs w:val="24"/>
              </w:rPr>
              <w:t xml:space="preserve">Высокий – </w:t>
            </w:r>
            <w:r w:rsidR="00ED2AF5" w:rsidRPr="00ED2AF5">
              <w:rPr>
                <w:i/>
                <w:sz w:val="24"/>
                <w:szCs w:val="24"/>
              </w:rPr>
              <w:t>78%</w:t>
            </w:r>
          </w:p>
          <w:p w14:paraId="4DF57D1F" w14:textId="77777777" w:rsidR="00873926" w:rsidRPr="00ED2AF5" w:rsidRDefault="00873926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 w:rsidRPr="00ED2AF5">
              <w:rPr>
                <w:i/>
                <w:sz w:val="24"/>
                <w:szCs w:val="24"/>
              </w:rPr>
              <w:t xml:space="preserve">Средний </w:t>
            </w:r>
            <w:r w:rsidR="00ED2AF5" w:rsidRPr="00ED2AF5">
              <w:rPr>
                <w:i/>
                <w:sz w:val="24"/>
                <w:szCs w:val="24"/>
              </w:rPr>
              <w:t>–</w:t>
            </w:r>
            <w:r w:rsidRPr="00ED2AF5">
              <w:rPr>
                <w:sz w:val="24"/>
                <w:szCs w:val="24"/>
              </w:rPr>
              <w:t xml:space="preserve"> </w:t>
            </w:r>
            <w:r w:rsidR="00ED2AF5" w:rsidRPr="00ED2AF5">
              <w:rPr>
                <w:sz w:val="24"/>
                <w:szCs w:val="24"/>
              </w:rPr>
              <w:t>22%</w:t>
            </w:r>
          </w:p>
        </w:tc>
        <w:tc>
          <w:tcPr>
            <w:tcW w:w="1336" w:type="dxa"/>
          </w:tcPr>
          <w:p w14:paraId="5DCDF8F5" w14:textId="77777777" w:rsidR="00881760" w:rsidRDefault="00881760" w:rsidP="002466D2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66D2">
              <w:rPr>
                <w:sz w:val="24"/>
                <w:szCs w:val="24"/>
              </w:rPr>
              <w:t>2,9 (86</w:t>
            </w:r>
            <w:r>
              <w:rPr>
                <w:sz w:val="24"/>
                <w:szCs w:val="24"/>
              </w:rPr>
              <w:t>%)</w:t>
            </w:r>
          </w:p>
        </w:tc>
        <w:tc>
          <w:tcPr>
            <w:tcW w:w="1287" w:type="dxa"/>
          </w:tcPr>
          <w:p w14:paraId="41D4C205" w14:textId="77777777" w:rsidR="00881760" w:rsidRDefault="00900ABF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б. (6</w:t>
            </w:r>
            <w:r w:rsidR="00881760">
              <w:rPr>
                <w:sz w:val="24"/>
                <w:szCs w:val="24"/>
              </w:rPr>
              <w:t>0%)</w:t>
            </w:r>
          </w:p>
        </w:tc>
        <w:tc>
          <w:tcPr>
            <w:tcW w:w="1315" w:type="dxa"/>
          </w:tcPr>
          <w:p w14:paraId="1A240CB1" w14:textId="77777777" w:rsidR="00881760" w:rsidRPr="002466D2" w:rsidRDefault="00881760" w:rsidP="002466D2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2466D2">
              <w:rPr>
                <w:i/>
                <w:sz w:val="24"/>
                <w:szCs w:val="24"/>
              </w:rPr>
              <w:t>1</w:t>
            </w:r>
            <w:r w:rsidR="002466D2" w:rsidRPr="002466D2">
              <w:rPr>
                <w:i/>
                <w:sz w:val="24"/>
                <w:szCs w:val="24"/>
              </w:rPr>
              <w:t>2,9 (86</w:t>
            </w:r>
            <w:r w:rsidRPr="002466D2">
              <w:rPr>
                <w:i/>
                <w:sz w:val="24"/>
                <w:szCs w:val="24"/>
              </w:rPr>
              <w:t>%)</w:t>
            </w:r>
          </w:p>
        </w:tc>
        <w:tc>
          <w:tcPr>
            <w:tcW w:w="1054" w:type="dxa"/>
          </w:tcPr>
          <w:p w14:paraId="740791BA" w14:textId="77777777" w:rsidR="00881760" w:rsidRDefault="00900ABF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089" w:type="dxa"/>
          </w:tcPr>
          <w:p w14:paraId="616E8BF2" w14:textId="77777777" w:rsidR="00881760" w:rsidRDefault="00881760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 (65%)</w:t>
            </w:r>
          </w:p>
        </w:tc>
        <w:tc>
          <w:tcPr>
            <w:tcW w:w="1054" w:type="dxa"/>
          </w:tcPr>
          <w:p w14:paraId="68FBBB06" w14:textId="77777777" w:rsidR="00881760" w:rsidRPr="00873926" w:rsidRDefault="00873926" w:rsidP="00881760">
            <w:pPr>
              <w:spacing w:before="16" w:after="12"/>
              <w:jc w:val="center"/>
              <w:rPr>
                <w:b/>
                <w:sz w:val="24"/>
                <w:szCs w:val="24"/>
                <w:highlight w:val="yellow"/>
              </w:rPr>
            </w:pPr>
            <w:r w:rsidRPr="00873926">
              <w:rPr>
                <w:b/>
                <w:sz w:val="24"/>
                <w:szCs w:val="24"/>
              </w:rPr>
              <w:t>53,6/ 82,4%</w:t>
            </w:r>
          </w:p>
        </w:tc>
        <w:tc>
          <w:tcPr>
            <w:tcW w:w="1032" w:type="dxa"/>
          </w:tcPr>
          <w:p w14:paraId="1C42B58A" w14:textId="77777777" w:rsidR="00881760" w:rsidRPr="00873926" w:rsidRDefault="00873926" w:rsidP="00881760">
            <w:pPr>
              <w:spacing w:before="16" w:after="12"/>
              <w:jc w:val="center"/>
              <w:rPr>
                <w:b/>
                <w:sz w:val="24"/>
                <w:szCs w:val="24"/>
                <w:highlight w:val="yellow"/>
              </w:rPr>
            </w:pPr>
            <w:r w:rsidRPr="00873926">
              <w:rPr>
                <w:b/>
                <w:sz w:val="24"/>
                <w:szCs w:val="24"/>
              </w:rPr>
              <w:t>высокий</w:t>
            </w:r>
          </w:p>
        </w:tc>
      </w:tr>
      <w:tr w:rsidR="00D963AB" w14:paraId="6124B496" w14:textId="77777777" w:rsidTr="004E0D76">
        <w:tc>
          <w:tcPr>
            <w:tcW w:w="568" w:type="dxa"/>
          </w:tcPr>
          <w:p w14:paraId="690FA549" w14:textId="77777777" w:rsidR="00D963AB" w:rsidRDefault="00D963AB" w:rsidP="0088176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80" w:type="dxa"/>
          </w:tcPr>
          <w:p w14:paraId="1844D057" w14:textId="77777777" w:rsidR="00D963AB" w:rsidRDefault="00D963AB" w:rsidP="00881760">
            <w:pPr>
              <w:spacing w:before="16" w:after="12"/>
            </w:pPr>
            <w:r>
              <w:t xml:space="preserve">МБДОУ «Василек» с. Доброе» Симферопольского района Республики Крым; </w:t>
            </w:r>
            <w:proofErr w:type="spellStart"/>
            <w:r>
              <w:t>Аппазова</w:t>
            </w:r>
            <w:proofErr w:type="spellEnd"/>
            <w:r>
              <w:t xml:space="preserve"> Эмма </w:t>
            </w:r>
            <w:proofErr w:type="spellStart"/>
            <w:r>
              <w:t>Серверовна</w:t>
            </w:r>
            <w:proofErr w:type="spellEnd"/>
            <w:r>
              <w:t>.</w:t>
            </w:r>
          </w:p>
        </w:tc>
        <w:tc>
          <w:tcPr>
            <w:tcW w:w="1071" w:type="dxa"/>
          </w:tcPr>
          <w:p w14:paraId="22F965E2" w14:textId="77777777" w:rsidR="00D963AB" w:rsidRDefault="0013024E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54C6657E" w14:textId="77777777" w:rsidR="00D963AB" w:rsidRDefault="0013024E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5A307D2C" w14:textId="77777777" w:rsidR="00D963AB" w:rsidRDefault="0013024E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20б/80%</w:t>
            </w:r>
          </w:p>
        </w:tc>
        <w:tc>
          <w:tcPr>
            <w:tcW w:w="1122" w:type="dxa"/>
          </w:tcPr>
          <w:p w14:paraId="113ED821" w14:textId="77777777" w:rsidR="00D963AB" w:rsidRDefault="0013024E" w:rsidP="00881760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Высокий –</w:t>
            </w:r>
            <w:r w:rsidR="00482445">
              <w:rPr>
                <w:i/>
                <w:sz w:val="24"/>
                <w:szCs w:val="24"/>
              </w:rPr>
              <w:t xml:space="preserve"> 79%</w:t>
            </w:r>
          </w:p>
          <w:p w14:paraId="32F626FB" w14:textId="77777777" w:rsidR="0013024E" w:rsidRPr="00ED2AF5" w:rsidRDefault="0013024E" w:rsidP="00881760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Средний </w:t>
            </w:r>
            <w:r w:rsidR="00482445">
              <w:rPr>
                <w:i/>
                <w:sz w:val="24"/>
                <w:szCs w:val="24"/>
              </w:rPr>
              <w:t>–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82445">
              <w:rPr>
                <w:i/>
                <w:sz w:val="24"/>
                <w:szCs w:val="24"/>
              </w:rPr>
              <w:t>19%</w:t>
            </w:r>
          </w:p>
        </w:tc>
        <w:tc>
          <w:tcPr>
            <w:tcW w:w="1336" w:type="dxa"/>
          </w:tcPr>
          <w:p w14:paraId="28423F7B" w14:textId="77777777" w:rsidR="00D963AB" w:rsidRDefault="0013024E" w:rsidP="002466D2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13/86,6%</w:t>
            </w:r>
          </w:p>
        </w:tc>
        <w:tc>
          <w:tcPr>
            <w:tcW w:w="1287" w:type="dxa"/>
          </w:tcPr>
          <w:p w14:paraId="108A126D" w14:textId="77777777" w:rsidR="00D963AB" w:rsidRDefault="0013024E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315" w:type="dxa"/>
          </w:tcPr>
          <w:p w14:paraId="1BF190AE" w14:textId="77777777" w:rsidR="00D963AB" w:rsidRPr="0013024E" w:rsidRDefault="0013024E" w:rsidP="002466D2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13024E">
              <w:rPr>
                <w:i/>
                <w:sz w:val="24"/>
                <w:szCs w:val="24"/>
              </w:rPr>
              <w:t>13/86,6%</w:t>
            </w:r>
          </w:p>
        </w:tc>
        <w:tc>
          <w:tcPr>
            <w:tcW w:w="1054" w:type="dxa"/>
          </w:tcPr>
          <w:p w14:paraId="1D4815B7" w14:textId="77777777" w:rsidR="00D963AB" w:rsidRDefault="0013024E" w:rsidP="0013024E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089" w:type="dxa"/>
          </w:tcPr>
          <w:p w14:paraId="7175D14A" w14:textId="77777777" w:rsidR="00D963AB" w:rsidRDefault="0013024E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054" w:type="dxa"/>
          </w:tcPr>
          <w:p w14:paraId="4FEAEC7B" w14:textId="77777777" w:rsidR="00D963AB" w:rsidRPr="00873926" w:rsidRDefault="0013024E" w:rsidP="00881760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51,5/ 79,2%</w:t>
            </w:r>
          </w:p>
        </w:tc>
        <w:tc>
          <w:tcPr>
            <w:tcW w:w="1032" w:type="dxa"/>
          </w:tcPr>
          <w:p w14:paraId="027F1A68" w14:textId="77777777" w:rsidR="00D963AB" w:rsidRPr="00873926" w:rsidRDefault="0013024E" w:rsidP="00881760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927E82" w14:paraId="6A1751AB" w14:textId="77777777" w:rsidTr="004E0D76">
        <w:tc>
          <w:tcPr>
            <w:tcW w:w="568" w:type="dxa"/>
          </w:tcPr>
          <w:p w14:paraId="5830D029" w14:textId="77777777" w:rsidR="00927E82" w:rsidRDefault="00927E82" w:rsidP="00881760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680" w:type="dxa"/>
          </w:tcPr>
          <w:p w14:paraId="63AE946D" w14:textId="77777777" w:rsidR="00927E82" w:rsidRDefault="00927E82" w:rsidP="00881760">
            <w:pPr>
              <w:spacing w:before="16" w:after="12"/>
            </w:pPr>
            <w:r>
              <w:t xml:space="preserve">МБДОУ «Журавлик» с. Укромное» Симферопольского района Республики </w:t>
            </w:r>
            <w:r>
              <w:lastRenderedPageBreak/>
              <w:t>Крым; заведующий Черных Ирина Геннадьевна</w:t>
            </w:r>
          </w:p>
        </w:tc>
        <w:tc>
          <w:tcPr>
            <w:tcW w:w="1071" w:type="dxa"/>
          </w:tcPr>
          <w:p w14:paraId="3B810A24" w14:textId="77777777" w:rsidR="00927E82" w:rsidRDefault="00112E67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4,5/90%</w:t>
            </w:r>
          </w:p>
        </w:tc>
        <w:tc>
          <w:tcPr>
            <w:tcW w:w="1315" w:type="dxa"/>
          </w:tcPr>
          <w:p w14:paraId="606EDA2C" w14:textId="77777777" w:rsidR="00927E82" w:rsidRDefault="00112E67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5/100%</w:t>
            </w:r>
          </w:p>
        </w:tc>
        <w:tc>
          <w:tcPr>
            <w:tcW w:w="1315" w:type="dxa"/>
          </w:tcPr>
          <w:p w14:paraId="17B4B4AF" w14:textId="77777777" w:rsidR="00927E82" w:rsidRDefault="00112E67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20/80%</w:t>
            </w:r>
          </w:p>
        </w:tc>
        <w:tc>
          <w:tcPr>
            <w:tcW w:w="1122" w:type="dxa"/>
          </w:tcPr>
          <w:p w14:paraId="0A846A3B" w14:textId="77777777" w:rsidR="00927E82" w:rsidRDefault="00112E67" w:rsidP="00881760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Высокий – </w:t>
            </w:r>
            <w:r w:rsidR="00CB6239">
              <w:rPr>
                <w:i/>
                <w:sz w:val="24"/>
                <w:szCs w:val="24"/>
              </w:rPr>
              <w:t xml:space="preserve">56%; </w:t>
            </w:r>
            <w:r>
              <w:rPr>
                <w:i/>
                <w:sz w:val="24"/>
                <w:szCs w:val="24"/>
              </w:rPr>
              <w:t xml:space="preserve">средний </w:t>
            </w:r>
            <w:r w:rsidR="00CB6239">
              <w:rPr>
                <w:i/>
                <w:sz w:val="24"/>
                <w:szCs w:val="24"/>
              </w:rPr>
              <w:t>–</w:t>
            </w:r>
            <w:r>
              <w:rPr>
                <w:i/>
                <w:sz w:val="24"/>
                <w:szCs w:val="24"/>
              </w:rPr>
              <w:t xml:space="preserve"> </w:t>
            </w:r>
            <w:r w:rsidR="00CB6239">
              <w:rPr>
                <w:i/>
                <w:sz w:val="24"/>
                <w:szCs w:val="24"/>
              </w:rPr>
              <w:t>41%</w:t>
            </w:r>
          </w:p>
        </w:tc>
        <w:tc>
          <w:tcPr>
            <w:tcW w:w="1336" w:type="dxa"/>
          </w:tcPr>
          <w:p w14:paraId="14EC05F2" w14:textId="77777777" w:rsidR="00927E82" w:rsidRDefault="00112E67" w:rsidP="002466D2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658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баллов/ 66,6%</w:t>
            </w:r>
          </w:p>
        </w:tc>
        <w:tc>
          <w:tcPr>
            <w:tcW w:w="1287" w:type="dxa"/>
          </w:tcPr>
          <w:p w14:paraId="3DACC458" w14:textId="77777777" w:rsidR="00927E82" w:rsidRDefault="00112E67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2/40%</w:t>
            </w:r>
          </w:p>
        </w:tc>
        <w:tc>
          <w:tcPr>
            <w:tcW w:w="1315" w:type="dxa"/>
          </w:tcPr>
          <w:p w14:paraId="27F53CFC" w14:textId="77777777" w:rsidR="00927E82" w:rsidRPr="00112E67" w:rsidRDefault="00112E67" w:rsidP="002466D2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112E67">
              <w:rPr>
                <w:i/>
                <w:sz w:val="24"/>
                <w:szCs w:val="24"/>
              </w:rPr>
              <w:t>10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12E67">
              <w:rPr>
                <w:i/>
                <w:sz w:val="24"/>
                <w:szCs w:val="24"/>
              </w:rPr>
              <w:t>баллов/ 66,6%</w:t>
            </w:r>
          </w:p>
        </w:tc>
        <w:tc>
          <w:tcPr>
            <w:tcW w:w="1054" w:type="dxa"/>
          </w:tcPr>
          <w:p w14:paraId="0631614C" w14:textId="77777777" w:rsidR="00927E82" w:rsidRDefault="00112E67" w:rsidP="0013024E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1,5/30%</w:t>
            </w:r>
          </w:p>
        </w:tc>
        <w:tc>
          <w:tcPr>
            <w:tcW w:w="1089" w:type="dxa"/>
          </w:tcPr>
          <w:p w14:paraId="2F6E5A9B" w14:textId="77777777" w:rsidR="00927E82" w:rsidRDefault="00112E67" w:rsidP="00881760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2,5/50%</w:t>
            </w:r>
          </w:p>
        </w:tc>
        <w:tc>
          <w:tcPr>
            <w:tcW w:w="1054" w:type="dxa"/>
          </w:tcPr>
          <w:p w14:paraId="3796B66A" w14:textId="77777777" w:rsidR="00927E82" w:rsidRDefault="00112E67" w:rsidP="00881760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45,5/ 70%</w:t>
            </w:r>
          </w:p>
        </w:tc>
        <w:tc>
          <w:tcPr>
            <w:tcW w:w="1032" w:type="dxa"/>
          </w:tcPr>
          <w:p w14:paraId="2BE0CCA3" w14:textId="77777777" w:rsidR="00927E82" w:rsidRDefault="00112E67" w:rsidP="00881760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высокий</w:t>
            </w:r>
          </w:p>
        </w:tc>
      </w:tr>
      <w:tr w:rsidR="0090742D" w14:paraId="255101B1" w14:textId="77777777" w:rsidTr="004E0D76">
        <w:tc>
          <w:tcPr>
            <w:tcW w:w="568" w:type="dxa"/>
          </w:tcPr>
          <w:p w14:paraId="1BA4FFC4" w14:textId="77777777" w:rsidR="0090742D" w:rsidRDefault="0090742D" w:rsidP="0090742D">
            <w:pPr>
              <w:spacing w:before="16" w:after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680" w:type="dxa"/>
          </w:tcPr>
          <w:p w14:paraId="23F4B23C" w14:textId="77777777" w:rsidR="0090742D" w:rsidRDefault="0090742D" w:rsidP="0090742D">
            <w:pPr>
              <w:spacing w:before="16" w:after="12"/>
            </w:pPr>
            <w:r>
              <w:t>МБОУ «Николаевская школа» структурное подразделение детский сад «Морячок»;</w:t>
            </w:r>
          </w:p>
          <w:p w14:paraId="7D666BD4" w14:textId="77777777" w:rsidR="0090742D" w:rsidRDefault="0090742D" w:rsidP="0090742D">
            <w:pPr>
              <w:spacing w:before="16" w:after="12"/>
            </w:pPr>
            <w:r>
              <w:t>Директор Бут Елена Александровна</w:t>
            </w:r>
          </w:p>
          <w:p w14:paraId="5D43A185" w14:textId="77777777" w:rsidR="0090742D" w:rsidRDefault="0090742D" w:rsidP="0090742D">
            <w:pPr>
              <w:spacing w:before="16" w:after="12"/>
            </w:pPr>
            <w:proofErr w:type="spellStart"/>
            <w:r>
              <w:t>Зам.директора</w:t>
            </w:r>
            <w:proofErr w:type="spellEnd"/>
            <w:r>
              <w:t xml:space="preserve"> по ДО Тришкина Н.В.</w:t>
            </w:r>
          </w:p>
        </w:tc>
        <w:tc>
          <w:tcPr>
            <w:tcW w:w="1071" w:type="dxa"/>
          </w:tcPr>
          <w:p w14:paraId="06984EC0" w14:textId="77777777" w:rsidR="0090742D" w:rsidRDefault="0090742D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</w:t>
            </w:r>
          </w:p>
        </w:tc>
        <w:tc>
          <w:tcPr>
            <w:tcW w:w="1315" w:type="dxa"/>
          </w:tcPr>
          <w:p w14:paraId="1C11D0A7" w14:textId="77777777" w:rsidR="0090742D" w:rsidRDefault="00E1286A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  <w:r w:rsidR="0090742D">
              <w:rPr>
                <w:sz w:val="24"/>
                <w:szCs w:val="24"/>
              </w:rPr>
              <w:t>/</w:t>
            </w:r>
            <w:r w:rsidR="00C24BAA">
              <w:rPr>
                <w:sz w:val="24"/>
                <w:szCs w:val="24"/>
              </w:rPr>
              <w:t>8</w:t>
            </w:r>
            <w:r w:rsidR="0090742D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727E5348" w14:textId="77777777" w:rsidR="0090742D" w:rsidRDefault="0090742D" w:rsidP="00E1286A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86A">
              <w:rPr>
                <w:sz w:val="24"/>
                <w:szCs w:val="24"/>
              </w:rPr>
              <w:t>7/68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122" w:type="dxa"/>
          </w:tcPr>
          <w:p w14:paraId="734DEF55" w14:textId="77777777" w:rsidR="0090742D" w:rsidRDefault="0090742D" w:rsidP="0090742D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Высокий – 0%</w:t>
            </w:r>
          </w:p>
          <w:p w14:paraId="0FE38B97" w14:textId="77777777" w:rsidR="0090742D" w:rsidRDefault="0090742D" w:rsidP="0090742D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Средний 75%</w:t>
            </w:r>
          </w:p>
        </w:tc>
        <w:tc>
          <w:tcPr>
            <w:tcW w:w="1336" w:type="dxa"/>
          </w:tcPr>
          <w:p w14:paraId="276ECF23" w14:textId="77777777" w:rsidR="0090742D" w:rsidRDefault="00C24BAA" w:rsidP="00C24BAA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  <w:r w:rsidR="0090742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583</w:t>
            </w:r>
            <w:r w:rsidR="0090742D">
              <w:rPr>
                <w:sz w:val="24"/>
                <w:szCs w:val="24"/>
              </w:rPr>
              <w:t>%</w:t>
            </w:r>
          </w:p>
        </w:tc>
        <w:tc>
          <w:tcPr>
            <w:tcW w:w="1287" w:type="dxa"/>
          </w:tcPr>
          <w:p w14:paraId="610D3CCB" w14:textId="77777777" w:rsidR="0090742D" w:rsidRDefault="00E1286A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</w:t>
            </w:r>
            <w:r w:rsidR="0090742D">
              <w:rPr>
                <w:sz w:val="24"/>
                <w:szCs w:val="24"/>
              </w:rPr>
              <w:t>0%</w:t>
            </w:r>
          </w:p>
        </w:tc>
        <w:tc>
          <w:tcPr>
            <w:tcW w:w="1315" w:type="dxa"/>
          </w:tcPr>
          <w:p w14:paraId="53E211BC" w14:textId="77777777" w:rsidR="0090742D" w:rsidRPr="00C24BAA" w:rsidRDefault="00C24BAA" w:rsidP="0090742D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 w:rsidRPr="00C24BAA">
              <w:rPr>
                <w:i/>
                <w:sz w:val="24"/>
                <w:szCs w:val="24"/>
              </w:rPr>
              <w:t>8,7/58</w:t>
            </w:r>
            <w:r w:rsidR="0090742D" w:rsidRPr="00C24BAA">
              <w:rPr>
                <w:i/>
                <w:sz w:val="24"/>
                <w:szCs w:val="24"/>
              </w:rPr>
              <w:t>%</w:t>
            </w:r>
          </w:p>
        </w:tc>
        <w:tc>
          <w:tcPr>
            <w:tcW w:w="1054" w:type="dxa"/>
          </w:tcPr>
          <w:p w14:paraId="22CF38E8" w14:textId="77777777" w:rsidR="0090742D" w:rsidRDefault="0090742D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3/60%</w:t>
            </w:r>
          </w:p>
        </w:tc>
        <w:tc>
          <w:tcPr>
            <w:tcW w:w="1089" w:type="dxa"/>
          </w:tcPr>
          <w:p w14:paraId="02C6ED6F" w14:textId="77777777" w:rsidR="0090742D" w:rsidRDefault="0090742D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3,5/70%</w:t>
            </w:r>
          </w:p>
        </w:tc>
        <w:tc>
          <w:tcPr>
            <w:tcW w:w="1054" w:type="dxa"/>
          </w:tcPr>
          <w:p w14:paraId="248F63F0" w14:textId="77777777" w:rsidR="0090742D" w:rsidRDefault="0090742D" w:rsidP="0090742D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42,7/</w:t>
            </w:r>
            <w:r w:rsidR="00F3097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65,6%</w:t>
            </w:r>
          </w:p>
        </w:tc>
        <w:tc>
          <w:tcPr>
            <w:tcW w:w="1032" w:type="dxa"/>
          </w:tcPr>
          <w:p w14:paraId="2BF9B2E7" w14:textId="77777777" w:rsidR="0090742D" w:rsidRDefault="0090742D" w:rsidP="0090742D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</w:t>
            </w:r>
          </w:p>
        </w:tc>
      </w:tr>
      <w:tr w:rsidR="00D03604" w14:paraId="20340AFA" w14:textId="77777777" w:rsidTr="004E0D76">
        <w:tc>
          <w:tcPr>
            <w:tcW w:w="568" w:type="dxa"/>
          </w:tcPr>
          <w:p w14:paraId="788B3EF1" w14:textId="77777777" w:rsidR="00D03604" w:rsidRDefault="00D03604" w:rsidP="0090742D">
            <w:pPr>
              <w:spacing w:before="16" w:after="12"/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14:paraId="10FA9C90" w14:textId="17CCC56C" w:rsidR="00D03604" w:rsidRDefault="00D03604" w:rsidP="0090742D">
            <w:pPr>
              <w:spacing w:before="16" w:after="12"/>
            </w:pPr>
            <w:r>
              <w:t>ИТОГО (среднее значение балл /%/ уровень)</w:t>
            </w:r>
          </w:p>
        </w:tc>
        <w:tc>
          <w:tcPr>
            <w:tcW w:w="1071" w:type="dxa"/>
          </w:tcPr>
          <w:p w14:paraId="79550146" w14:textId="74184411" w:rsidR="00D03604" w:rsidRDefault="00D03604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4,5/ 90%/ высокий</w:t>
            </w:r>
          </w:p>
        </w:tc>
        <w:tc>
          <w:tcPr>
            <w:tcW w:w="1315" w:type="dxa"/>
          </w:tcPr>
          <w:p w14:paraId="4D1EC6C7" w14:textId="61F83A4F" w:rsidR="00D03604" w:rsidRDefault="00D03604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4,7/ 94%/ высокий</w:t>
            </w:r>
          </w:p>
        </w:tc>
        <w:tc>
          <w:tcPr>
            <w:tcW w:w="1315" w:type="dxa"/>
          </w:tcPr>
          <w:p w14:paraId="30BC8CF2" w14:textId="0AE1C58A" w:rsidR="00D03604" w:rsidRDefault="00D03604" w:rsidP="00E1286A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20,4/ 81,6%/ высокий</w:t>
            </w:r>
          </w:p>
        </w:tc>
        <w:tc>
          <w:tcPr>
            <w:tcW w:w="1122" w:type="dxa"/>
          </w:tcPr>
          <w:p w14:paraId="791F9F3B" w14:textId="77777777" w:rsidR="00D03604" w:rsidRDefault="00D03604" w:rsidP="0090742D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Высокий 48,4%;</w:t>
            </w:r>
          </w:p>
          <w:p w14:paraId="4C77F2C9" w14:textId="1C1AEA52" w:rsidR="00D03604" w:rsidRDefault="00D03604" w:rsidP="0090742D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Средний46,9%</w:t>
            </w:r>
          </w:p>
        </w:tc>
        <w:tc>
          <w:tcPr>
            <w:tcW w:w="1336" w:type="dxa"/>
          </w:tcPr>
          <w:p w14:paraId="30A9DED0" w14:textId="5F06090E" w:rsidR="00D03604" w:rsidRDefault="00D03604" w:rsidP="00C24BAA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12/80%/ высокий</w:t>
            </w:r>
          </w:p>
        </w:tc>
        <w:tc>
          <w:tcPr>
            <w:tcW w:w="1287" w:type="dxa"/>
          </w:tcPr>
          <w:p w14:paraId="7FD5AA93" w14:textId="046FBBB5" w:rsidR="00D03604" w:rsidRDefault="00D03604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4/80%/ высокий</w:t>
            </w:r>
          </w:p>
        </w:tc>
        <w:tc>
          <w:tcPr>
            <w:tcW w:w="1315" w:type="dxa"/>
          </w:tcPr>
          <w:p w14:paraId="42FDC183" w14:textId="5CF56DA2" w:rsidR="00D03604" w:rsidRPr="00C24BAA" w:rsidRDefault="00D03604" w:rsidP="0090742D">
            <w:pPr>
              <w:spacing w:before="16" w:after="1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12/80%/ высокий </w:t>
            </w:r>
          </w:p>
        </w:tc>
        <w:tc>
          <w:tcPr>
            <w:tcW w:w="1054" w:type="dxa"/>
          </w:tcPr>
          <w:p w14:paraId="1BF59F06" w14:textId="6BC456C3" w:rsidR="00D03604" w:rsidRDefault="00D03604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4,25/</w:t>
            </w:r>
            <w:r w:rsidR="009A5391">
              <w:rPr>
                <w:sz w:val="24"/>
                <w:szCs w:val="24"/>
              </w:rPr>
              <w:t>85%/ высокий</w:t>
            </w:r>
          </w:p>
        </w:tc>
        <w:tc>
          <w:tcPr>
            <w:tcW w:w="1089" w:type="dxa"/>
          </w:tcPr>
          <w:p w14:paraId="38E27A41" w14:textId="2DE68767" w:rsidR="00D03604" w:rsidRDefault="009A5391" w:rsidP="0090742D">
            <w:pPr>
              <w:spacing w:before="16" w:after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3,5%/ 70%/ высокий</w:t>
            </w:r>
          </w:p>
        </w:tc>
        <w:tc>
          <w:tcPr>
            <w:tcW w:w="1054" w:type="dxa"/>
          </w:tcPr>
          <w:p w14:paraId="6FF8CDAD" w14:textId="77777777" w:rsidR="00D03604" w:rsidRDefault="009A5391" w:rsidP="0090742D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51,2/ 79%/ высокий</w:t>
            </w:r>
          </w:p>
          <w:p w14:paraId="6378D79E" w14:textId="05C75698" w:rsidR="009A5391" w:rsidRDefault="009A5391" w:rsidP="0090742D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3CE591D8" w14:textId="6B11844E" w:rsidR="00D03604" w:rsidRPr="004A358E" w:rsidRDefault="004A358E" w:rsidP="0090742D">
            <w:pPr>
              <w:spacing w:before="16" w:after="12"/>
              <w:jc w:val="center"/>
              <w:rPr>
                <w:b/>
              </w:rPr>
            </w:pPr>
            <w:r w:rsidRPr="004A358E">
              <w:rPr>
                <w:b/>
              </w:rPr>
              <w:t>(54,3б./</w:t>
            </w:r>
            <w:r>
              <w:rPr>
                <w:b/>
              </w:rPr>
              <w:t xml:space="preserve"> </w:t>
            </w:r>
            <w:r w:rsidRPr="004A358E">
              <w:rPr>
                <w:b/>
              </w:rPr>
              <w:t>83,5%/</w:t>
            </w:r>
            <w:r>
              <w:rPr>
                <w:b/>
              </w:rPr>
              <w:t xml:space="preserve"> </w:t>
            </w:r>
            <w:r w:rsidRPr="004A358E">
              <w:rPr>
                <w:b/>
              </w:rPr>
              <w:t>высокий (29 ДОУ);</w:t>
            </w:r>
          </w:p>
          <w:p w14:paraId="2DF4B798" w14:textId="36BB9FCA" w:rsidR="004A358E" w:rsidRDefault="004A358E" w:rsidP="0090742D">
            <w:pPr>
              <w:spacing w:before="16" w:after="12"/>
              <w:jc w:val="center"/>
              <w:rPr>
                <w:b/>
                <w:sz w:val="24"/>
                <w:szCs w:val="24"/>
              </w:rPr>
            </w:pPr>
            <w:r w:rsidRPr="004A358E">
              <w:rPr>
                <w:b/>
              </w:rPr>
              <w:t xml:space="preserve">43 б./ 66,1% /средний </w:t>
            </w:r>
            <w:proofErr w:type="gramStart"/>
            <w:r w:rsidRPr="004A358E">
              <w:rPr>
                <w:b/>
              </w:rPr>
              <w:t>уровень  11</w:t>
            </w:r>
            <w:proofErr w:type="gramEnd"/>
            <w:r w:rsidRPr="004A358E">
              <w:rPr>
                <w:b/>
              </w:rPr>
              <w:t xml:space="preserve"> ДОУ)</w:t>
            </w:r>
          </w:p>
        </w:tc>
      </w:tr>
    </w:tbl>
    <w:p w14:paraId="2FBA9880" w14:textId="77777777" w:rsidR="00930283" w:rsidRDefault="00930283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24793EFE" w14:textId="77777777" w:rsidR="00146648" w:rsidRDefault="00146648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5A725D9B" w14:textId="77777777" w:rsidR="00930283" w:rsidRDefault="00930283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707DDA26" w14:textId="77777777" w:rsidR="00930283" w:rsidRPr="001D0AF2" w:rsidRDefault="00930283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2726D1A7" w14:textId="77777777" w:rsidR="00930283" w:rsidRDefault="00930283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1745B23C" w14:textId="77777777" w:rsidR="00930283" w:rsidRDefault="00930283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67D374F9" w14:textId="77777777" w:rsidR="00930283" w:rsidRDefault="00930283" w:rsidP="00930283">
      <w:pPr>
        <w:spacing w:before="1"/>
        <w:ind w:right="797"/>
        <w:rPr>
          <w:b/>
          <w:w w:val="105"/>
          <w:sz w:val="28"/>
          <w:szCs w:val="28"/>
        </w:rPr>
      </w:pPr>
    </w:p>
    <w:p w14:paraId="363B51BE" w14:textId="77777777" w:rsidR="00F176DE" w:rsidRDefault="00F176DE" w:rsidP="00930283">
      <w:pPr>
        <w:spacing w:before="1"/>
        <w:ind w:right="797"/>
        <w:jc w:val="center"/>
        <w:rPr>
          <w:b/>
          <w:w w:val="105"/>
          <w:sz w:val="28"/>
          <w:szCs w:val="28"/>
        </w:rPr>
      </w:pPr>
    </w:p>
    <w:p w14:paraId="1CBBC556" w14:textId="77777777" w:rsidR="00F176DE" w:rsidRDefault="00F176DE" w:rsidP="00930283">
      <w:pPr>
        <w:spacing w:before="1"/>
        <w:ind w:right="797"/>
        <w:jc w:val="center"/>
        <w:rPr>
          <w:b/>
          <w:w w:val="105"/>
          <w:sz w:val="28"/>
          <w:szCs w:val="28"/>
        </w:rPr>
      </w:pPr>
    </w:p>
    <w:p w14:paraId="6A8E2984" w14:textId="77777777" w:rsidR="00F176DE" w:rsidRDefault="00F176DE" w:rsidP="00930283">
      <w:pPr>
        <w:spacing w:before="1"/>
        <w:ind w:right="797"/>
        <w:jc w:val="center"/>
        <w:rPr>
          <w:b/>
          <w:w w:val="105"/>
          <w:sz w:val="28"/>
          <w:szCs w:val="28"/>
        </w:rPr>
      </w:pPr>
    </w:p>
    <w:p w14:paraId="6ADB8C69" w14:textId="77777777" w:rsidR="00F176DE" w:rsidRDefault="00F176DE" w:rsidP="00930283">
      <w:pPr>
        <w:spacing w:before="1"/>
        <w:ind w:right="797"/>
        <w:jc w:val="center"/>
        <w:rPr>
          <w:b/>
          <w:w w:val="105"/>
          <w:sz w:val="28"/>
          <w:szCs w:val="28"/>
        </w:rPr>
      </w:pPr>
    </w:p>
    <w:sectPr w:rsidR="00F176DE">
      <w:pgSz w:w="16840" w:h="11910" w:orient="landscape"/>
      <w:pgMar w:top="1100" w:right="10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205925"/>
    <w:multiLevelType w:val="multilevel"/>
    <w:tmpl w:val="BF205925"/>
    <w:lvl w:ilvl="0">
      <w:start w:val="3"/>
      <w:numFmt w:val="decimal"/>
      <w:lvlText w:val="%1"/>
      <w:lvlJc w:val="left"/>
      <w:pPr>
        <w:ind w:left="270" w:hanging="6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0" w:hanging="694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2" w:hanging="707"/>
        <w:jc w:val="left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3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7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6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0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707"/>
      </w:pPr>
      <w:rPr>
        <w:rFonts w:hint="default"/>
        <w:lang w:val="ru-RU" w:eastAsia="en-US" w:bidi="ar-SA"/>
      </w:r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decimal"/>
      <w:lvlText w:val="%1"/>
      <w:lvlJc w:val="left"/>
      <w:pPr>
        <w:ind w:left="276" w:hanging="69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6" w:hanging="691"/>
        <w:jc w:val="left"/>
      </w:pPr>
      <w:rPr>
        <w:rFonts w:ascii="Times New Roman" w:eastAsia="Times New Roman" w:hAnsi="Times New Roman" w:cs="Times New Roman" w:hint="default"/>
        <w:w w:val="94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2188" w:hanging="6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7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2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6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0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691"/>
      </w:pPr>
      <w:rPr>
        <w:rFonts w:hint="default"/>
        <w:lang w:val="ru-RU" w:eastAsia="en-US" w:bidi="ar-SA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219" w:hanging="711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14" w:hanging="364"/>
        <w:jc w:val="right"/>
      </w:pPr>
      <w:rPr>
        <w:rFonts w:hint="default"/>
        <w:spacing w:val="-1"/>
        <w:w w:val="97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674" w:hanging="69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87" w:hanging="705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93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9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4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9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4" w:hanging="705"/>
      </w:pPr>
      <w:rPr>
        <w:rFonts w:hint="default"/>
        <w:lang w:val="ru-RU" w:eastAsia="en-US" w:bidi="ar-SA"/>
      </w:rPr>
    </w:lvl>
  </w:abstractNum>
  <w:abstractNum w:abstractNumId="3" w15:restartNumberingAfterBreak="0">
    <w:nsid w:val="59ADCABA"/>
    <w:multiLevelType w:val="multilevel"/>
    <w:tmpl w:val="59ADCABA"/>
    <w:lvl w:ilvl="0">
      <w:start w:val="2"/>
      <w:numFmt w:val="decimal"/>
      <w:lvlText w:val="%1"/>
      <w:lvlJc w:val="left"/>
      <w:pPr>
        <w:ind w:left="267" w:hanging="6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7" w:hanging="687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7" w:hanging="707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00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1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1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2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3" w:hanging="70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AC1"/>
    <w:rsid w:val="00010B63"/>
    <w:rsid w:val="00037688"/>
    <w:rsid w:val="00041F44"/>
    <w:rsid w:val="0008232D"/>
    <w:rsid w:val="00097EAB"/>
    <w:rsid w:val="000C0CA5"/>
    <w:rsid w:val="000C2FD3"/>
    <w:rsid w:val="000D720C"/>
    <w:rsid w:val="000E5AC1"/>
    <w:rsid w:val="000F1454"/>
    <w:rsid w:val="001002C8"/>
    <w:rsid w:val="00112E67"/>
    <w:rsid w:val="00120388"/>
    <w:rsid w:val="00123D0B"/>
    <w:rsid w:val="0013024E"/>
    <w:rsid w:val="00143920"/>
    <w:rsid w:val="00146648"/>
    <w:rsid w:val="00160906"/>
    <w:rsid w:val="001A0DC3"/>
    <w:rsid w:val="001A748F"/>
    <w:rsid w:val="001B0338"/>
    <w:rsid w:val="001B0EE6"/>
    <w:rsid w:val="001C3A75"/>
    <w:rsid w:val="001C5D5F"/>
    <w:rsid w:val="001C62BE"/>
    <w:rsid w:val="001C646F"/>
    <w:rsid w:val="001D0AF2"/>
    <w:rsid w:val="001F6B21"/>
    <w:rsid w:val="00211AF8"/>
    <w:rsid w:val="00221BBD"/>
    <w:rsid w:val="002466D2"/>
    <w:rsid w:val="00246C82"/>
    <w:rsid w:val="0025762C"/>
    <w:rsid w:val="00257F12"/>
    <w:rsid w:val="002621BC"/>
    <w:rsid w:val="002754A7"/>
    <w:rsid w:val="00275EDB"/>
    <w:rsid w:val="0027704D"/>
    <w:rsid w:val="00281F71"/>
    <w:rsid w:val="002957ED"/>
    <w:rsid w:val="002B0B38"/>
    <w:rsid w:val="002B48DD"/>
    <w:rsid w:val="0030227B"/>
    <w:rsid w:val="00303C7E"/>
    <w:rsid w:val="0032029D"/>
    <w:rsid w:val="0032626C"/>
    <w:rsid w:val="00346DF0"/>
    <w:rsid w:val="00350618"/>
    <w:rsid w:val="003515A8"/>
    <w:rsid w:val="003521AE"/>
    <w:rsid w:val="003563CD"/>
    <w:rsid w:val="00360F22"/>
    <w:rsid w:val="00364564"/>
    <w:rsid w:val="0036589B"/>
    <w:rsid w:val="00394E37"/>
    <w:rsid w:val="003A604B"/>
    <w:rsid w:val="003B521A"/>
    <w:rsid w:val="003C6791"/>
    <w:rsid w:val="003D0882"/>
    <w:rsid w:val="003E4952"/>
    <w:rsid w:val="003F0E73"/>
    <w:rsid w:val="003F2678"/>
    <w:rsid w:val="00415CF5"/>
    <w:rsid w:val="00425ABE"/>
    <w:rsid w:val="00430156"/>
    <w:rsid w:val="0043023C"/>
    <w:rsid w:val="00430AF4"/>
    <w:rsid w:val="004410C3"/>
    <w:rsid w:val="00453F5E"/>
    <w:rsid w:val="00470283"/>
    <w:rsid w:val="00482445"/>
    <w:rsid w:val="0048321E"/>
    <w:rsid w:val="00487AEA"/>
    <w:rsid w:val="0049411A"/>
    <w:rsid w:val="004A233A"/>
    <w:rsid w:val="004A358E"/>
    <w:rsid w:val="004C02A7"/>
    <w:rsid w:val="004C136A"/>
    <w:rsid w:val="004C1BCD"/>
    <w:rsid w:val="004D27A5"/>
    <w:rsid w:val="004D2F98"/>
    <w:rsid w:val="004E0D76"/>
    <w:rsid w:val="004E2536"/>
    <w:rsid w:val="004F1311"/>
    <w:rsid w:val="004F32CC"/>
    <w:rsid w:val="004F396C"/>
    <w:rsid w:val="0052373C"/>
    <w:rsid w:val="005344ED"/>
    <w:rsid w:val="00542CD4"/>
    <w:rsid w:val="00582AB3"/>
    <w:rsid w:val="00583514"/>
    <w:rsid w:val="0059344C"/>
    <w:rsid w:val="005A5500"/>
    <w:rsid w:val="005B5A57"/>
    <w:rsid w:val="005B5D2D"/>
    <w:rsid w:val="005D4A84"/>
    <w:rsid w:val="005F569C"/>
    <w:rsid w:val="00602AA2"/>
    <w:rsid w:val="00604659"/>
    <w:rsid w:val="00657E94"/>
    <w:rsid w:val="006620BC"/>
    <w:rsid w:val="00663EBE"/>
    <w:rsid w:val="00674268"/>
    <w:rsid w:val="006A0892"/>
    <w:rsid w:val="006B1B5C"/>
    <w:rsid w:val="006C1ACB"/>
    <w:rsid w:val="006C24B6"/>
    <w:rsid w:val="006C2CA3"/>
    <w:rsid w:val="006C38F3"/>
    <w:rsid w:val="006E3772"/>
    <w:rsid w:val="006E3CA9"/>
    <w:rsid w:val="006F0032"/>
    <w:rsid w:val="006F6495"/>
    <w:rsid w:val="00704492"/>
    <w:rsid w:val="00711242"/>
    <w:rsid w:val="00735CDE"/>
    <w:rsid w:val="0075094F"/>
    <w:rsid w:val="0075562B"/>
    <w:rsid w:val="00764552"/>
    <w:rsid w:val="007A6466"/>
    <w:rsid w:val="007C7198"/>
    <w:rsid w:val="007D5162"/>
    <w:rsid w:val="007E0677"/>
    <w:rsid w:val="00805AFA"/>
    <w:rsid w:val="00850A17"/>
    <w:rsid w:val="00855C65"/>
    <w:rsid w:val="00873926"/>
    <w:rsid w:val="00881760"/>
    <w:rsid w:val="008A5946"/>
    <w:rsid w:val="008B0035"/>
    <w:rsid w:val="008C3565"/>
    <w:rsid w:val="008C4203"/>
    <w:rsid w:val="008D1D42"/>
    <w:rsid w:val="008D6799"/>
    <w:rsid w:val="00900ABF"/>
    <w:rsid w:val="0090742D"/>
    <w:rsid w:val="00925237"/>
    <w:rsid w:val="0092769D"/>
    <w:rsid w:val="00927E82"/>
    <w:rsid w:val="00930283"/>
    <w:rsid w:val="00971986"/>
    <w:rsid w:val="00986481"/>
    <w:rsid w:val="009A5391"/>
    <w:rsid w:val="009B1C24"/>
    <w:rsid w:val="009B2682"/>
    <w:rsid w:val="009C0ECE"/>
    <w:rsid w:val="009C152A"/>
    <w:rsid w:val="00A11A43"/>
    <w:rsid w:val="00A12CDD"/>
    <w:rsid w:val="00A264A2"/>
    <w:rsid w:val="00A2779D"/>
    <w:rsid w:val="00A309BD"/>
    <w:rsid w:val="00A462E8"/>
    <w:rsid w:val="00A74ECE"/>
    <w:rsid w:val="00AD08D8"/>
    <w:rsid w:val="00AD1CC4"/>
    <w:rsid w:val="00AE1C8B"/>
    <w:rsid w:val="00AE5584"/>
    <w:rsid w:val="00AF4EC3"/>
    <w:rsid w:val="00B02DD7"/>
    <w:rsid w:val="00B132E1"/>
    <w:rsid w:val="00B17FDC"/>
    <w:rsid w:val="00B37AF8"/>
    <w:rsid w:val="00B408CC"/>
    <w:rsid w:val="00B57592"/>
    <w:rsid w:val="00B860C4"/>
    <w:rsid w:val="00B95F80"/>
    <w:rsid w:val="00BB0307"/>
    <w:rsid w:val="00BC0513"/>
    <w:rsid w:val="00BC5ACE"/>
    <w:rsid w:val="00C01872"/>
    <w:rsid w:val="00C01CD5"/>
    <w:rsid w:val="00C24BAA"/>
    <w:rsid w:val="00C2707E"/>
    <w:rsid w:val="00C41096"/>
    <w:rsid w:val="00C42DD3"/>
    <w:rsid w:val="00C44E2A"/>
    <w:rsid w:val="00C62582"/>
    <w:rsid w:val="00C717E0"/>
    <w:rsid w:val="00C90DCF"/>
    <w:rsid w:val="00CA1E9D"/>
    <w:rsid w:val="00CA7892"/>
    <w:rsid w:val="00CB334A"/>
    <w:rsid w:val="00CB6239"/>
    <w:rsid w:val="00CB75A1"/>
    <w:rsid w:val="00CD4AE1"/>
    <w:rsid w:val="00CF79B6"/>
    <w:rsid w:val="00D03604"/>
    <w:rsid w:val="00D32A35"/>
    <w:rsid w:val="00D4168E"/>
    <w:rsid w:val="00D57A2A"/>
    <w:rsid w:val="00D85286"/>
    <w:rsid w:val="00D91132"/>
    <w:rsid w:val="00D949A7"/>
    <w:rsid w:val="00D963AB"/>
    <w:rsid w:val="00DA48CD"/>
    <w:rsid w:val="00DA5558"/>
    <w:rsid w:val="00DA5C50"/>
    <w:rsid w:val="00DF311B"/>
    <w:rsid w:val="00E1286A"/>
    <w:rsid w:val="00E1325A"/>
    <w:rsid w:val="00E14DC8"/>
    <w:rsid w:val="00E6514B"/>
    <w:rsid w:val="00E85153"/>
    <w:rsid w:val="00E90EA0"/>
    <w:rsid w:val="00EA2D8D"/>
    <w:rsid w:val="00EA668D"/>
    <w:rsid w:val="00EB3F14"/>
    <w:rsid w:val="00EB730B"/>
    <w:rsid w:val="00ED2AF5"/>
    <w:rsid w:val="00ED7F0E"/>
    <w:rsid w:val="00EE4CB2"/>
    <w:rsid w:val="00EF6E2F"/>
    <w:rsid w:val="00F176DE"/>
    <w:rsid w:val="00F30974"/>
    <w:rsid w:val="00F30BA8"/>
    <w:rsid w:val="00F32760"/>
    <w:rsid w:val="00F5152A"/>
    <w:rsid w:val="00F540C4"/>
    <w:rsid w:val="00F749BE"/>
    <w:rsid w:val="00F94180"/>
    <w:rsid w:val="00FA1C0F"/>
    <w:rsid w:val="00FB2067"/>
    <w:rsid w:val="00FB6F83"/>
    <w:rsid w:val="00FC42A2"/>
    <w:rsid w:val="00FC768F"/>
    <w:rsid w:val="00FE431E"/>
    <w:rsid w:val="00FE5F12"/>
    <w:rsid w:val="00FE70E6"/>
    <w:rsid w:val="00FF2667"/>
    <w:rsid w:val="1A402E01"/>
    <w:rsid w:val="330C1061"/>
    <w:rsid w:val="3B1A4602"/>
    <w:rsid w:val="425B37C8"/>
    <w:rsid w:val="4C413F3C"/>
    <w:rsid w:val="5C4C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4723"/>
  <w15:docId w15:val="{76626618-6280-4A26-ABBB-0A9C5631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226" w:hanging="200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1011" w:right="617"/>
      <w:jc w:val="center"/>
    </w:pPr>
    <w:rPr>
      <w:sz w:val="35"/>
      <w:szCs w:val="35"/>
    </w:rPr>
  </w:style>
  <w:style w:type="table" w:styleId="a6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289" w:firstLine="72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No Spacing"/>
    <w:uiPriority w:val="1"/>
    <w:qFormat/>
    <w:rsid w:val="007D5162"/>
    <w:rPr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7D5162"/>
    <w:rPr>
      <w:color w:val="0000FF" w:themeColor="hyperlink"/>
      <w:u w:val="single"/>
    </w:rPr>
  </w:style>
  <w:style w:type="paragraph" w:styleId="aa">
    <w:name w:val="Balloon Text"/>
    <w:basedOn w:val="a"/>
    <w:link w:val="ab"/>
    <w:rsid w:val="001466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46648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12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Эдем</dc:creator>
  <cp:lastModifiedBy>USERES</cp:lastModifiedBy>
  <cp:revision>212</cp:revision>
  <cp:lastPrinted>2022-06-15T08:52:00Z</cp:lastPrinted>
  <dcterms:created xsi:type="dcterms:W3CDTF">2022-05-30T09:59:00Z</dcterms:created>
  <dcterms:modified xsi:type="dcterms:W3CDTF">2022-06-23T15:50:00Z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LastSaved">
    <vt:filetime>2021-06-28T00:00:00Z</vt:filetime>
  </property>
  <property fmtid="{D5CDD505-2E9C-101B-9397-08002B2CF9AE}" pid="4" name="KSOProductBuildVer">
    <vt:lpwstr>1049-11.2.0.10176</vt:lpwstr>
  </property>
</Properties>
</file>